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DryClean360</w:t>
        <w:br/>
        <w:t>Technical Documentation</w:t>
      </w:r>
    </w:p>
    <w:p/>
    <w:p>
      <w:pPr>
        <w:jc w:val="center"/>
      </w:pPr>
      <w:r>
        <w:t>Pilot Client: National Dry Cleaners (Mr. Riyaz)</w:t>
        <w:br/>
        <w:t>Generated: 23 June 2026</w:t>
      </w:r>
    </w:p>
    <w:p>
      <w:r>
        <w:br w:type="page"/>
      </w:r>
    </w:p>
    <w:p>
      <w:pPr>
        <w:pStyle w:val="Heading1"/>
      </w:pPr>
      <w:r>
        <w:t>1. Project Overview</w:t>
      </w:r>
    </w:p>
    <w:p>
      <w:r>
        <w:t>DryClean360 is a web-based dry cleaning management platform built with Django 5. It manages customers, garment categories, inventory pricing, orders, payments, PDF invoicing, operational reports, staff roles, activity logging, and AI-assisted garment damage comparison using before/after photographs.</w:t>
      </w:r>
    </w:p>
    <w:p>
      <w:r>
        <w:rPr>
          <w:b/>
        </w:rPr>
        <w:t>Primary deployment target: PostgreSQL database with tablet-friendly responsive UI.</w:t>
      </w:r>
    </w:p>
    <w:p>
      <w:pPr>
        <w:pStyle w:val="Heading2"/>
      </w:pPr>
      <w:r>
        <w:t>1.1 Technology Stack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Layer</w:t>
            </w:r>
          </w:p>
        </w:tc>
        <w:tc>
          <w:tcPr>
            <w:tcW w:type="dxa" w:w="4320"/>
          </w:tcPr>
          <w:p>
            <w:r>
              <w:t>Technology</w:t>
            </w:r>
          </w:p>
        </w:tc>
      </w:tr>
      <w:tr>
        <w:tc>
          <w:tcPr>
            <w:tcW w:type="dxa" w:w="4320"/>
          </w:tcPr>
          <w:p>
            <w:r>
              <w:t>Backend</w:t>
            </w:r>
          </w:p>
        </w:tc>
        <w:tc>
          <w:tcPr>
            <w:tcW w:type="dxa" w:w="4320"/>
          </w:tcPr>
          <w:p>
            <w:r>
              <w:t>Python 3.13, Django 5.1+, Django REST Framework</w:t>
            </w:r>
          </w:p>
        </w:tc>
      </w:tr>
      <w:tr>
        <w:tc>
          <w:tcPr>
            <w:tcW w:type="dxa" w:w="4320"/>
          </w:tcPr>
          <w:p>
            <w:r>
              <w:t>Database</w:t>
            </w:r>
          </w:p>
        </w:tc>
        <w:tc>
          <w:tcPr>
            <w:tcW w:type="dxa" w:w="4320"/>
          </w:tcPr>
          <w:p>
            <w:r>
              <w:t>PostgreSQL 18 (production) / SQLite (optional local dev via USE_SQLITE=True)</w:t>
            </w:r>
          </w:p>
        </w:tc>
      </w:tr>
      <w:tr>
        <w:tc>
          <w:tcPr>
            <w:tcW w:type="dxa" w:w="4320"/>
          </w:tcPr>
          <w:p>
            <w:r>
              <w:t>Frontend</w:t>
            </w:r>
          </w:p>
        </w:tc>
        <w:tc>
          <w:tcPr>
            <w:tcW w:type="dxa" w:w="4320"/>
          </w:tcPr>
          <w:p>
            <w:r>
              <w:t>Django templates, TailwindCSS (main.css, tablet.css), HTMX 2.x</w:t>
            </w:r>
          </w:p>
        </w:tc>
      </w:tr>
      <w:tr>
        <w:tc>
          <w:tcPr>
            <w:tcW w:type="dxa" w:w="4320"/>
          </w:tcPr>
          <w:p>
            <w:r>
              <w:t>File storage</w:t>
            </w:r>
          </w:p>
        </w:tc>
        <w:tc>
          <w:tcPr>
            <w:tcW w:type="dxa" w:w="4320"/>
          </w:tcPr>
          <w:p>
            <w:r>
              <w:t>Local filesystem (media/ for photos, invoices, AI reports)</w:t>
            </w:r>
          </w:p>
        </w:tc>
      </w:tr>
      <w:tr>
        <w:tc>
          <w:tcPr>
            <w:tcW w:type="dxa" w:w="4320"/>
          </w:tcPr>
          <w:p>
            <w:r>
              <w:t>PDF</w:t>
            </w:r>
          </w:p>
        </w:tc>
        <w:tc>
          <w:tcPr>
            <w:tcW w:type="dxa" w:w="4320"/>
          </w:tcPr>
          <w:p>
            <w:r>
              <w:t>WeasyPrint (primary) with ReportLab fallback</w:t>
            </w:r>
          </w:p>
        </w:tc>
      </w:tr>
      <w:tr>
        <w:tc>
          <w:tcPr>
            <w:tcW w:type="dxa" w:w="4320"/>
          </w:tcPr>
          <w:p>
            <w:r>
              <w:t>AI / Vision</w:t>
            </w:r>
          </w:p>
        </w:tc>
        <w:tc>
          <w:tcPr>
            <w:tcW w:type="dxa" w:w="4320"/>
          </w:tcPr>
          <w:p>
            <w:r>
              <w:t>OpenCV, scikit-image (SSIM), NumPy, Pillow</w:t>
            </w:r>
          </w:p>
        </w:tc>
      </w:tr>
      <w:tr>
        <w:tc>
          <w:tcPr>
            <w:tcW w:type="dxa" w:w="4320"/>
          </w:tcPr>
          <w:p>
            <w:r>
              <w:t>Exports</w:t>
            </w:r>
          </w:p>
        </w:tc>
        <w:tc>
          <w:tcPr>
            <w:tcW w:type="dxa" w:w="4320"/>
          </w:tcPr>
          <w:p>
            <w:r>
              <w:t>openpyxl (Excel), CSV, ReportLab</w:t>
            </w:r>
          </w:p>
        </w:tc>
      </w:tr>
      <w:tr>
        <w:tc>
          <w:tcPr>
            <w:tcW w:type="dxa" w:w="4320"/>
          </w:tcPr>
          <w:p>
            <w:r>
              <w:t>PWA</w:t>
            </w:r>
          </w:p>
        </w:tc>
        <w:tc>
          <w:tcPr>
            <w:tcW w:type="dxa" w:w="4320"/>
          </w:tcPr>
          <w:p>
            <w:r>
              <w:t>Service worker (static assets only), manifest.json</w:t>
            </w:r>
          </w:p>
        </w:tc>
      </w:tr>
      <w:tr>
        <w:tc>
          <w:tcPr>
            <w:tcW w:type="dxa" w:w="4320"/>
          </w:tcPr>
          <w:p>
            <w:r>
              <w:t>Async (configured)</w:t>
            </w:r>
          </w:p>
        </w:tc>
        <w:tc>
          <w:tcPr>
            <w:tcW w:type="dxa" w:w="4320"/>
          </w:tcPr>
          <w:p>
            <w:r>
              <w:t>Celery + Redis (future WhatsApp / background jobs)</w:t>
            </w:r>
          </w:p>
        </w:tc>
      </w:tr>
      <w:tr>
        <w:tc>
          <w:tcPr>
            <w:tcW w:type="dxa" w:w="4320"/>
          </w:tcPr>
          <w:p>
            <w:r>
              <w:t>Production server</w:t>
            </w:r>
          </w:p>
        </w:tc>
        <w:tc>
          <w:tcPr>
            <w:tcW w:type="dxa" w:w="4320"/>
          </w:tcPr>
          <w:p>
            <w:r>
              <w:t>Gunicorn + WhiteNoise</w:t>
            </w:r>
          </w:p>
        </w:tc>
      </w:tr>
      <w:tr>
        <w:tc>
          <w:tcPr>
            <w:tcW w:type="dxa" w:w="4320"/>
          </w:tcPr>
          <w:p>
            <w:r>
              <w:t>Config</w:t>
            </w:r>
          </w:p>
        </w:tc>
        <w:tc>
          <w:tcPr>
            <w:tcW w:type="dxa" w:w="4320"/>
          </w:tcPr>
          <w:p>
            <w:r>
              <w:t>python-decouple (.env)</w:t>
            </w:r>
          </w:p>
        </w:tc>
      </w:tr>
    </w:tbl>
    <w:p/>
    <w:p>
      <w:pPr>
        <w:pStyle w:val="Heading2"/>
      </w:pPr>
      <w:r>
        <w:t>1.2 Project Structure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Path</w:t>
            </w:r>
          </w:p>
        </w:tc>
        <w:tc>
          <w:tcPr>
            <w:tcW w:type="dxa" w:w="4320"/>
          </w:tcPr>
          <w:p>
            <w:r>
              <w:t>Purpose</w:t>
            </w:r>
          </w:p>
        </w:tc>
      </w:tr>
      <w:tr>
        <w:tc>
          <w:tcPr>
            <w:tcW w:type="dxa" w:w="4320"/>
          </w:tcPr>
          <w:p>
            <w:r>
              <w:t>config/</w:t>
            </w:r>
          </w:p>
        </w:tc>
        <w:tc>
          <w:tcPr>
            <w:tcW w:type="dxa" w:w="4320"/>
          </w:tcPr>
          <w:p>
            <w:r>
              <w:t>Django settings, URLs, WSGI, PWA views, middleware</w:t>
            </w:r>
          </w:p>
        </w:tc>
      </w:tr>
      <w:tr>
        <w:tc>
          <w:tcPr>
            <w:tcW w:type="dxa" w:w="4320"/>
          </w:tcPr>
          <w:p>
            <w:r>
              <w:t>accounts/</w:t>
            </w:r>
          </w:p>
        </w:tc>
        <w:tc>
          <w:tcPr>
            <w:tcW w:type="dxa" w:w="4320"/>
          </w:tcPr>
          <w:p>
            <w:r>
              <w:t>Authentication, staff management, dashboard, permissions</w:t>
            </w:r>
          </w:p>
        </w:tc>
      </w:tr>
      <w:tr>
        <w:tc>
          <w:tcPr>
            <w:tcW w:type="dxa" w:w="4320"/>
          </w:tcPr>
          <w:p>
            <w:r>
              <w:t>customers/</w:t>
            </w:r>
          </w:p>
        </w:tc>
        <w:tc>
          <w:tcPr>
            <w:tcW w:type="dxa" w:w="4320"/>
          </w:tcPr>
          <w:p>
            <w:r>
              <w:t>Customer CRUD and export</w:t>
            </w:r>
          </w:p>
        </w:tc>
      </w:tr>
      <w:tr>
        <w:tc>
          <w:tcPr>
            <w:tcW w:type="dxa" w:w="4320"/>
          </w:tcPr>
          <w:p>
            <w:r>
              <w:t>categories/</w:t>
            </w:r>
          </w:p>
        </w:tc>
        <w:tc>
          <w:tcPr>
            <w:tcW w:type="dxa" w:w="4320"/>
          </w:tcPr>
          <w:p>
            <w:r>
              <w:t>Garment category management</w:t>
            </w:r>
          </w:p>
        </w:tc>
      </w:tr>
      <w:tr>
        <w:tc>
          <w:tcPr>
            <w:tcW w:type="dxa" w:w="4320"/>
          </w:tcPr>
          <w:p>
            <w:r>
              <w:t>inventory/</w:t>
            </w:r>
          </w:p>
        </w:tc>
        <w:tc>
          <w:tcPr>
            <w:tcW w:type="dxa" w:w="4320"/>
          </w:tcPr>
          <w:p>
            <w:r>
              <w:t>Items, pricing ranges, service types</w:t>
            </w:r>
          </w:p>
        </w:tc>
      </w:tr>
      <w:tr>
        <w:tc>
          <w:tcPr>
            <w:tcW w:type="dxa" w:w="4320"/>
          </w:tcPr>
          <w:p>
            <w:r>
              <w:t>orders/</w:t>
            </w:r>
          </w:p>
        </w:tc>
        <w:tc>
          <w:tcPr>
            <w:tcW w:type="dxa" w:w="4320"/>
          </w:tcPr>
          <w:p>
            <w:r>
              <w:t>Orders, line items, before-cleaning photos</w:t>
            </w:r>
          </w:p>
        </w:tc>
      </w:tr>
      <w:tr>
        <w:tc>
          <w:tcPr>
            <w:tcW w:type="dxa" w:w="4320"/>
          </w:tcPr>
          <w:p>
            <w:r>
              <w:t>payments/</w:t>
            </w:r>
          </w:p>
        </w:tc>
        <w:tc>
          <w:tcPr>
            <w:tcW w:type="dxa" w:w="4320"/>
          </w:tcPr>
          <w:p>
            <w:r>
              <w:t>Payment recording and order balance sync</w:t>
            </w:r>
          </w:p>
        </w:tc>
      </w:tr>
      <w:tr>
        <w:tc>
          <w:tcPr>
            <w:tcW w:type="dxa" w:w="4320"/>
          </w:tcPr>
          <w:p>
            <w:r>
              <w:t>billing/</w:t>
            </w:r>
          </w:p>
        </w:tc>
        <w:tc>
          <w:tcPr>
            <w:tcW w:type="dxa" w:w="4320"/>
          </w:tcPr>
          <w:p>
            <w:r>
              <w:t>Invoice PDF generation and download</w:t>
            </w:r>
          </w:p>
        </w:tc>
      </w:tr>
      <w:tr>
        <w:tc>
          <w:tcPr>
            <w:tcW w:type="dxa" w:w="4320"/>
          </w:tcPr>
          <w:p>
            <w:r>
              <w:t>damage_detection/</w:t>
            </w:r>
          </w:p>
        </w:tc>
        <w:tc>
          <w:tcPr>
            <w:tcW w:type="dxa" w:w="4320"/>
          </w:tcPr>
          <w:p>
            <w:r>
              <w:t>After photos, AI SSIM analysis, reports</w:t>
            </w:r>
          </w:p>
        </w:tc>
      </w:tr>
      <w:tr>
        <w:tc>
          <w:tcPr>
            <w:tcW w:type="dxa" w:w="4320"/>
          </w:tcPr>
          <w:p>
            <w:r>
              <w:t>reports/</w:t>
            </w:r>
          </w:p>
        </w:tc>
        <w:tc>
          <w:tcPr>
            <w:tcW w:type="dxa" w:w="4320"/>
          </w:tcPr>
          <w:p>
            <w:r>
              <w:t>Operational reports with Excel/CSV export</w:t>
            </w:r>
          </w:p>
        </w:tc>
      </w:tr>
      <w:tr>
        <w:tc>
          <w:tcPr>
            <w:tcW w:type="dxa" w:w="4320"/>
          </w:tcPr>
          <w:p>
            <w:r>
              <w:t>activity_logs/</w:t>
            </w:r>
          </w:p>
        </w:tc>
        <w:tc>
          <w:tcPr>
            <w:tcW w:type="dxa" w:w="4320"/>
          </w:tcPr>
          <w:p>
            <w:r>
              <w:t>Staff action audit trail</w:t>
            </w:r>
          </w:p>
        </w:tc>
      </w:tr>
      <w:tr>
        <w:tc>
          <w:tcPr>
            <w:tcW w:type="dxa" w:w="4320"/>
          </w:tcPr>
          <w:p>
            <w:r>
              <w:t>notifications/</w:t>
            </w:r>
          </w:p>
        </w:tc>
        <w:tc>
          <w:tcPr>
            <w:tcW w:type="dxa" w:w="4320"/>
          </w:tcPr>
          <w:p>
            <w:r>
              <w:t>Placeholder app (WhatsApp — future)</w:t>
            </w:r>
          </w:p>
        </w:tc>
      </w:tr>
      <w:tr>
        <w:tc>
          <w:tcPr>
            <w:tcW w:type="dxa" w:w="4320"/>
          </w:tcPr>
          <w:p>
            <w:r>
              <w:t>templates/</w:t>
            </w:r>
          </w:p>
        </w:tc>
        <w:tc>
          <w:tcPr>
            <w:tcW w:type="dxa" w:w="4320"/>
          </w:tcPr>
          <w:p>
            <w:r>
              <w:t>HTML templates per module</w:t>
            </w:r>
          </w:p>
        </w:tc>
      </w:tr>
      <w:tr>
        <w:tc>
          <w:tcPr>
            <w:tcW w:type="dxa" w:w="4320"/>
          </w:tcPr>
          <w:p>
            <w:r>
              <w:t>static/</w:t>
            </w:r>
          </w:p>
        </w:tc>
        <w:tc>
          <w:tcPr>
            <w:tcW w:type="dxa" w:w="4320"/>
          </w:tcPr>
          <w:p>
            <w:r>
              <w:t>CSS, JavaScript, PWA icons, service worker</w:t>
            </w:r>
          </w:p>
        </w:tc>
      </w:tr>
      <w:tr>
        <w:tc>
          <w:tcPr>
            <w:tcW w:type="dxa" w:w="4320"/>
          </w:tcPr>
          <w:p>
            <w:r>
              <w:t>media/</w:t>
            </w:r>
          </w:p>
        </w:tc>
        <w:tc>
          <w:tcPr>
            <w:tcW w:type="dxa" w:w="4320"/>
          </w:tcPr>
          <w:p>
            <w:r>
              <w:t>Uploaded photos, invoices, AI difference images</w:t>
            </w:r>
          </w:p>
        </w:tc>
      </w:tr>
      <w:tr>
        <w:tc>
          <w:tcPr>
            <w:tcW w:type="dxa" w:w="4320"/>
          </w:tcPr>
          <w:p>
            <w:r>
              <w:t>scripts/</w:t>
            </w:r>
          </w:p>
        </w:tc>
        <w:tc>
          <w:tcPr>
            <w:tcW w:type="dxa" w:w="4320"/>
          </w:tcPr>
          <w:p>
            <w:r>
              <w:t>PostgreSQL setup, migration, table listing, doc generator</w:t>
            </w:r>
          </w:p>
        </w:tc>
      </w:tr>
    </w:tbl>
    <w:p/>
    <w:p>
      <w:r>
        <w:br w:type="page"/>
      </w:r>
    </w:p>
    <w:p>
      <w:pPr>
        <w:pStyle w:val="Heading1"/>
      </w:pPr>
      <w:r>
        <w:t>2. Installation &amp; Setup Guide</w:t>
      </w:r>
    </w:p>
    <w:p>
      <w:pPr>
        <w:pStyle w:val="Heading2"/>
      </w:pPr>
      <w:r>
        <w:t>2.1 System Prerequisites</w:t>
      </w:r>
    </w:p>
    <w:p>
      <w:pPr>
        <w:pStyle w:val="ListBullet"/>
      </w:pPr>
      <w:r>
        <w:t>Python 3.11+ (tested on Python 3.13)</w:t>
      </w:r>
    </w:p>
    <w:p>
      <w:pPr>
        <w:pStyle w:val="ListBullet"/>
      </w:pPr>
      <w:r>
        <w:t>pip (Python package manager)</w:t>
      </w:r>
    </w:p>
    <w:p>
      <w:pPr>
        <w:pStyle w:val="ListBullet"/>
      </w:pPr>
      <w:r>
        <w:t>PostgreSQL 14+ (recommended: PostgreSQL 18) with pgAdmin optional</w:t>
      </w:r>
    </w:p>
    <w:p>
      <w:pPr>
        <w:pStyle w:val="ListBullet"/>
      </w:pPr>
      <w:r>
        <w:t>Git (optional, for version control)</w:t>
      </w:r>
    </w:p>
    <w:p>
      <w:pPr>
        <w:pStyle w:val="ListBullet"/>
      </w:pPr>
      <w:r>
        <w:t>Redis (optional — only needed when Celery background tasks are enabled)</w:t>
      </w:r>
    </w:p>
    <w:p>
      <w:pPr>
        <w:pStyle w:val="ListBullet"/>
      </w:pPr>
      <w:r>
        <w:t>GTK/WeasyPrint system libraries (optional — ReportLab fallback works without them on Windows)</w:t>
      </w:r>
    </w:p>
    <w:p>
      <w:pPr>
        <w:pStyle w:val="Heading2"/>
      </w:pPr>
      <w:r>
        <w:t>2.2 Python Dependencies (requirements.txt)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Package</w:t>
            </w:r>
          </w:p>
        </w:tc>
        <w:tc>
          <w:tcPr>
            <w:tcW w:type="dxa" w:w="2880"/>
          </w:tcPr>
          <w:p>
            <w:r>
              <w:t>Purpose</w:t>
            </w:r>
          </w:p>
        </w:tc>
        <w:tc>
          <w:tcPr>
            <w:tcW w:type="dxa" w:w="2880"/>
          </w:tcPr>
          <w:p>
            <w:r>
              <w:t>Status</w:t>
            </w:r>
          </w:p>
        </w:tc>
      </w:tr>
      <w:tr>
        <w:tc>
          <w:tcPr>
            <w:tcW w:type="dxa" w:w="2880"/>
          </w:tcPr>
          <w:p>
            <w:r>
              <w:t>Django&gt;=5.1,&lt;6</w:t>
            </w:r>
          </w:p>
        </w:tc>
        <w:tc>
          <w:tcPr>
            <w:tcW w:type="dxa" w:w="2880"/>
          </w:tcPr>
          <w:p>
            <w:r>
              <w:t>Web framework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djangorestframework&gt;=3.15</w:t>
            </w:r>
          </w:p>
        </w:tc>
        <w:tc>
          <w:tcPr>
            <w:tcW w:type="dxa" w:w="2880"/>
          </w:tcPr>
          <w:p>
            <w:r>
              <w:t>REST API foundation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psycopg2-binary&gt;=2.9</w:t>
            </w:r>
          </w:p>
        </w:tc>
        <w:tc>
          <w:tcPr>
            <w:tcW w:type="dxa" w:w="2880"/>
          </w:tcPr>
          <w:p>
            <w:r>
              <w:t>PostgreSQL driver</w:t>
            </w:r>
          </w:p>
        </w:tc>
        <w:tc>
          <w:tcPr>
            <w:tcW w:type="dxa" w:w="2880"/>
          </w:tcPr>
          <w:p>
            <w:r>
              <w:t>Required for PostgreSQL</w:t>
            </w:r>
          </w:p>
        </w:tc>
      </w:tr>
      <w:tr>
        <w:tc>
          <w:tcPr>
            <w:tcW w:type="dxa" w:w="2880"/>
          </w:tcPr>
          <w:p>
            <w:r>
              <w:t>python-decouple&gt;=3.8</w:t>
            </w:r>
          </w:p>
        </w:tc>
        <w:tc>
          <w:tcPr>
            <w:tcW w:type="dxa" w:w="2880"/>
          </w:tcPr>
          <w:p>
            <w:r>
              <w:t>Environment variables from .env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Pillow&gt;=10.0</w:t>
            </w:r>
          </w:p>
        </w:tc>
        <w:tc>
          <w:tcPr>
            <w:tcW w:type="dxa" w:w="2880"/>
          </w:tcPr>
          <w:p>
            <w:r>
              <w:t>Image handling (photos, thumbnails)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django-htmx&gt;=1.17</w:t>
            </w:r>
          </w:p>
        </w:tc>
        <w:tc>
          <w:tcPr>
            <w:tcW w:type="dxa" w:w="2880"/>
          </w:tcPr>
          <w:p>
            <w:r>
              <w:t>HTMX integration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whitenoise&gt;=6.6</w:t>
            </w:r>
          </w:p>
        </w:tc>
        <w:tc>
          <w:tcPr>
            <w:tcW w:type="dxa" w:w="2880"/>
          </w:tcPr>
          <w:p>
            <w:r>
              <w:t>Static file serving in production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opencv-python-headless&gt;=4.9</w:t>
            </w:r>
          </w:p>
        </w:tc>
        <w:tc>
          <w:tcPr>
            <w:tcW w:type="dxa" w:w="2880"/>
          </w:tcPr>
          <w:p>
            <w:r>
              <w:t>AI image preprocessing</w:t>
            </w:r>
          </w:p>
        </w:tc>
        <w:tc>
          <w:tcPr>
            <w:tcW w:type="dxa" w:w="2880"/>
          </w:tcPr>
          <w:p>
            <w:r>
              <w:t>Required for AI module</w:t>
            </w:r>
          </w:p>
        </w:tc>
      </w:tr>
      <w:tr>
        <w:tc>
          <w:tcPr>
            <w:tcW w:type="dxa" w:w="2880"/>
          </w:tcPr>
          <w:p>
            <w:r>
              <w:t>scikit-image&gt;=0.22</w:t>
            </w:r>
          </w:p>
        </w:tc>
        <w:tc>
          <w:tcPr>
            <w:tcW w:type="dxa" w:w="2880"/>
          </w:tcPr>
          <w:p>
            <w:r>
              <w:t>SSIM similarity scoring</w:t>
            </w:r>
          </w:p>
        </w:tc>
        <w:tc>
          <w:tcPr>
            <w:tcW w:type="dxa" w:w="2880"/>
          </w:tcPr>
          <w:p>
            <w:r>
              <w:t>Required for AI module</w:t>
            </w:r>
          </w:p>
        </w:tc>
      </w:tr>
      <w:tr>
        <w:tc>
          <w:tcPr>
            <w:tcW w:type="dxa" w:w="2880"/>
          </w:tcPr>
          <w:p>
            <w:r>
              <w:t>numpy&gt;=1.26</w:t>
            </w:r>
          </w:p>
        </w:tc>
        <w:tc>
          <w:tcPr>
            <w:tcW w:type="dxa" w:w="2880"/>
          </w:tcPr>
          <w:p>
            <w:r>
              <w:t>Numerical arrays for AI</w:t>
            </w:r>
          </w:p>
        </w:tc>
        <w:tc>
          <w:tcPr>
            <w:tcW w:type="dxa" w:w="2880"/>
          </w:tcPr>
          <w:p>
            <w:r>
              <w:t>Required for AI module</w:t>
            </w:r>
          </w:p>
        </w:tc>
      </w:tr>
      <w:tr>
        <w:tc>
          <w:tcPr>
            <w:tcW w:type="dxa" w:w="2880"/>
          </w:tcPr>
          <w:p>
            <w:r>
              <w:t>openpyxl&gt;=3.1</w:t>
            </w:r>
          </w:p>
        </w:tc>
        <w:tc>
          <w:tcPr>
            <w:tcW w:type="dxa" w:w="2880"/>
          </w:tcPr>
          <w:p>
            <w:r>
              <w:t>Excel report export</w:t>
            </w:r>
          </w:p>
        </w:tc>
        <w:tc>
          <w:tcPr>
            <w:tcW w:type="dxa" w:w="2880"/>
          </w:tcPr>
          <w:p>
            <w:r>
              <w:t>Required for reports</w:t>
            </w:r>
          </w:p>
        </w:tc>
      </w:tr>
      <w:tr>
        <w:tc>
          <w:tcPr>
            <w:tcW w:type="dxa" w:w="2880"/>
          </w:tcPr>
          <w:p>
            <w:r>
              <w:t>reportlab&gt;=4.0</w:t>
            </w:r>
          </w:p>
        </w:tc>
        <w:tc>
          <w:tcPr>
            <w:tcW w:type="dxa" w:w="2880"/>
          </w:tcPr>
          <w:p>
            <w:r>
              <w:t>PDF fallback for invoices</w:t>
            </w:r>
          </w:p>
        </w:tc>
        <w:tc>
          <w:tcPr>
            <w:tcW w:type="dxa" w:w="2880"/>
          </w:tcPr>
          <w:p>
            <w:r>
              <w:t>Required</w:t>
            </w:r>
          </w:p>
        </w:tc>
      </w:tr>
      <w:tr>
        <w:tc>
          <w:tcPr>
            <w:tcW w:type="dxa" w:w="2880"/>
          </w:tcPr>
          <w:p>
            <w:r>
              <w:t>weasyprint&gt;=62.0</w:t>
            </w:r>
          </w:p>
        </w:tc>
        <w:tc>
          <w:tcPr>
            <w:tcW w:type="dxa" w:w="2880"/>
          </w:tcPr>
          <w:p>
            <w:r>
              <w:t>Primary PDF invoice generation</w:t>
            </w:r>
          </w:p>
        </w:tc>
        <w:tc>
          <w:tcPr>
            <w:tcW w:type="dxa" w:w="2880"/>
          </w:tcPr>
          <w:p>
            <w:r>
              <w:t>Optional on Windows</w:t>
            </w:r>
          </w:p>
        </w:tc>
      </w:tr>
      <w:tr>
        <w:tc>
          <w:tcPr>
            <w:tcW w:type="dxa" w:w="2880"/>
          </w:tcPr>
          <w:p>
            <w:r>
              <w:t>celery&gt;=5.3,&lt;6</w:t>
            </w:r>
          </w:p>
        </w:tc>
        <w:tc>
          <w:tcPr>
            <w:tcW w:type="dxa" w:w="2880"/>
          </w:tcPr>
          <w:p>
            <w:r>
              <w:t>Background tasks</w:t>
            </w:r>
          </w:p>
        </w:tc>
        <w:tc>
          <w:tcPr>
            <w:tcW w:type="dxa" w:w="2880"/>
          </w:tcPr>
          <w:p>
            <w:r>
              <w:t>Future / optional</w:t>
            </w:r>
          </w:p>
        </w:tc>
      </w:tr>
      <w:tr>
        <w:tc>
          <w:tcPr>
            <w:tcW w:type="dxa" w:w="2880"/>
          </w:tcPr>
          <w:p>
            <w:r>
              <w:t>redis&gt;=5.0,&lt;6</w:t>
            </w:r>
          </w:p>
        </w:tc>
        <w:tc>
          <w:tcPr>
            <w:tcW w:type="dxa" w:w="2880"/>
          </w:tcPr>
          <w:p>
            <w:r>
              <w:t>Celery broker</w:t>
            </w:r>
          </w:p>
        </w:tc>
        <w:tc>
          <w:tcPr>
            <w:tcW w:type="dxa" w:w="2880"/>
          </w:tcPr>
          <w:p>
            <w:r>
              <w:t>Future / optional</w:t>
            </w:r>
          </w:p>
        </w:tc>
      </w:tr>
      <w:tr>
        <w:tc>
          <w:tcPr>
            <w:tcW w:type="dxa" w:w="2880"/>
          </w:tcPr>
          <w:p>
            <w:r>
              <w:t>gunicorn&gt;=22.0</w:t>
            </w:r>
          </w:p>
        </w:tc>
        <w:tc>
          <w:tcPr>
            <w:tcW w:type="dxa" w:w="2880"/>
          </w:tcPr>
          <w:p>
            <w:r>
              <w:t>Production WSGI server</w:t>
            </w:r>
          </w:p>
        </w:tc>
        <w:tc>
          <w:tcPr>
            <w:tcW w:type="dxa" w:w="2880"/>
          </w:tcPr>
          <w:p>
            <w:r>
              <w:t>Production only</w:t>
            </w:r>
          </w:p>
        </w:tc>
      </w:tr>
    </w:tbl>
    <w:p/>
    <w:p>
      <w:pPr>
        <w:pStyle w:val="Heading2"/>
      </w:pPr>
      <w:r>
        <w:t>2.3 Step-by-Step Setup (Windows)</w:t>
      </w:r>
    </w:p>
    <w:p>
      <w:pPr>
        <w:pStyle w:val="ListBullet"/>
      </w:pPr>
      <w:r>
        <w:t>1. Open terminal in project folder: d:\e data\Cursor\Dryclean360ai</w:t>
      </w:r>
    </w:p>
    <w:p>
      <w:pPr>
        <w:pStyle w:val="ListBullet"/>
      </w:pPr>
      <w:r>
        <w:t>2. Create virtual environment: python -m venv venv</w:t>
      </w:r>
    </w:p>
    <w:p>
      <w:pPr>
        <w:pStyle w:val="ListBullet"/>
      </w:pPr>
      <w:r>
        <w:t>3. Activate: venv\Scripts\activate</w:t>
      </w:r>
    </w:p>
    <w:p>
      <w:pPr>
        <w:pStyle w:val="ListBullet"/>
      </w:pPr>
      <w:r>
        <w:t>4. Install packages: pip install -r requirements.txt</w:t>
      </w:r>
    </w:p>
    <w:p>
      <w:pPr>
        <w:pStyle w:val="ListBullet"/>
      </w:pPr>
      <w:r>
        <w:t>5. Copy environment file: copy .env.example .env</w:t>
      </w:r>
    </w:p>
    <w:p>
      <w:pPr>
        <w:pStyle w:val="ListBullet"/>
      </w:pPr>
      <w:r>
        <w:t>6. Edit .env — set SECRET_KEY, DB_PASSWORD, USE_SQLITE=False for PostgreSQL</w:t>
      </w:r>
    </w:p>
    <w:p>
      <w:pPr>
        <w:pStyle w:val="ListBullet"/>
      </w:pPr>
      <w:r>
        <w:t>7. Create PostgreSQL database (if not exists): python scripts/setup_postgresql.py</w:t>
      </w:r>
    </w:p>
    <w:p>
      <w:pPr>
        <w:pStyle w:val="ListBullet"/>
      </w:pPr>
      <w:r>
        <w:t>8. Run migrations: python manage.py migrate</w:t>
      </w:r>
    </w:p>
    <w:p>
      <w:pPr>
        <w:pStyle w:val="ListBullet"/>
      </w:pPr>
      <w:r>
        <w:t>9. Create default staff: python manage.py create_initial_staff</w:t>
      </w:r>
    </w:p>
    <w:p>
      <w:pPr>
        <w:pStyle w:val="ListBullet"/>
      </w:pPr>
      <w:r>
        <w:t>10. Optional seed data: python manage.py seed_categories &amp;&amp; python manage.py seed_items</w:t>
      </w:r>
    </w:p>
    <w:p>
      <w:pPr>
        <w:pStyle w:val="ListBullet"/>
      </w:pPr>
      <w:r>
        <w:t>11. Start server: python manage.py runserver 127.0.0.1:8003  (or run.bat)</w:t>
      </w:r>
    </w:p>
    <w:p>
      <w:pPr>
        <w:pStyle w:val="ListBullet"/>
      </w:pPr>
      <w:r>
        <w:t>12. Open browser: http://127.0.0.1:8003/accounts/login/</w:t>
      </w:r>
    </w:p>
    <w:p>
      <w:pPr>
        <w:pStyle w:val="Heading2"/>
      </w:pPr>
      <w:r>
        <w:t>2.4 Environment Variables (.env)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Variable</w:t>
            </w:r>
          </w:p>
        </w:tc>
        <w:tc>
          <w:tcPr>
            <w:tcW w:type="dxa" w:w="2880"/>
          </w:tcPr>
          <w:p>
            <w:r>
              <w:t>Example</w:t>
            </w:r>
          </w:p>
        </w:tc>
        <w:tc>
          <w:tcPr>
            <w:tcW w:type="dxa" w:w="2880"/>
          </w:tcPr>
          <w:p>
            <w:r>
              <w:t>Description</w:t>
            </w:r>
          </w:p>
        </w:tc>
      </w:tr>
      <w:tr>
        <w:tc>
          <w:tcPr>
            <w:tcW w:type="dxa" w:w="2880"/>
          </w:tcPr>
          <w:p>
            <w:r>
              <w:t>DEBUG</w:t>
            </w:r>
          </w:p>
        </w:tc>
        <w:tc>
          <w:tcPr>
            <w:tcW w:type="dxa" w:w="2880"/>
          </w:tcPr>
          <w:p>
            <w:r>
              <w:t>True/False</w:t>
            </w:r>
          </w:p>
        </w:tc>
        <w:tc>
          <w:tcPr>
            <w:tcW w:type="dxa" w:w="2880"/>
          </w:tcPr>
          <w:p>
            <w:r>
              <w:t>Debug mode</w:t>
            </w:r>
          </w:p>
        </w:tc>
      </w:tr>
      <w:tr>
        <w:tc>
          <w:tcPr>
            <w:tcW w:type="dxa" w:w="2880"/>
          </w:tcPr>
          <w:p>
            <w:r>
              <w:t>SECRET_KEY</w:t>
            </w:r>
          </w:p>
        </w:tc>
        <w:tc>
          <w:tcPr>
            <w:tcW w:type="dxa" w:w="2880"/>
          </w:tcPr>
          <w:p>
            <w:r>
              <w:t>random string</w:t>
            </w:r>
          </w:p>
        </w:tc>
        <w:tc>
          <w:tcPr>
            <w:tcW w:type="dxa" w:w="2880"/>
          </w:tcPr>
          <w:p>
            <w:r>
              <w:t>Django secret key</w:t>
            </w:r>
          </w:p>
        </w:tc>
      </w:tr>
      <w:tr>
        <w:tc>
          <w:tcPr>
            <w:tcW w:type="dxa" w:w="2880"/>
          </w:tcPr>
          <w:p>
            <w:r>
              <w:t>ALLOWED_HOSTS</w:t>
            </w:r>
          </w:p>
        </w:tc>
        <w:tc>
          <w:tcPr>
            <w:tcW w:type="dxa" w:w="2880"/>
          </w:tcPr>
          <w:p>
            <w:r>
              <w:t>localhost,127.0.0.1</w:t>
            </w:r>
          </w:p>
        </w:tc>
        <w:tc>
          <w:tcPr>
            <w:tcW w:type="dxa" w:w="2880"/>
          </w:tcPr>
          <w:p>
            <w:r>
              <w:t>Allowed hostnames</w:t>
            </w:r>
          </w:p>
        </w:tc>
      </w:tr>
      <w:tr>
        <w:tc>
          <w:tcPr>
            <w:tcW w:type="dxa" w:w="2880"/>
          </w:tcPr>
          <w:p>
            <w:r>
              <w:t>USE_SQLITE</w:t>
            </w:r>
          </w:p>
        </w:tc>
        <w:tc>
          <w:tcPr>
            <w:tcW w:type="dxa" w:w="2880"/>
          </w:tcPr>
          <w:p>
            <w:r>
              <w:t>False</w:t>
            </w:r>
          </w:p>
        </w:tc>
        <w:tc>
          <w:tcPr>
            <w:tcW w:type="dxa" w:w="2880"/>
          </w:tcPr>
          <w:p>
            <w:r>
              <w:t>False=PostgreSQL, True=SQLite</w:t>
            </w:r>
          </w:p>
        </w:tc>
      </w:tr>
      <w:tr>
        <w:tc>
          <w:tcPr>
            <w:tcW w:type="dxa" w:w="2880"/>
          </w:tcPr>
          <w:p>
            <w:r>
              <w:t>DB_NAME</w:t>
            </w:r>
          </w:p>
        </w:tc>
        <w:tc>
          <w:tcPr>
            <w:tcW w:type="dxa" w:w="2880"/>
          </w:tcPr>
          <w:p>
            <w:r>
              <w:t>dryclean360_db</w:t>
            </w:r>
          </w:p>
        </w:tc>
        <w:tc>
          <w:tcPr>
            <w:tcW w:type="dxa" w:w="2880"/>
          </w:tcPr>
          <w:p>
            <w:r>
              <w:t>PostgreSQL database name</w:t>
            </w:r>
          </w:p>
        </w:tc>
      </w:tr>
      <w:tr>
        <w:tc>
          <w:tcPr>
            <w:tcW w:type="dxa" w:w="2880"/>
          </w:tcPr>
          <w:p>
            <w:r>
              <w:t>DB_USER</w:t>
            </w:r>
          </w:p>
        </w:tc>
        <w:tc>
          <w:tcPr>
            <w:tcW w:type="dxa" w:w="2880"/>
          </w:tcPr>
          <w:p>
            <w:r>
              <w:t>postgres</w:t>
            </w:r>
          </w:p>
        </w:tc>
        <w:tc>
          <w:tcPr>
            <w:tcW w:type="dxa" w:w="2880"/>
          </w:tcPr>
          <w:p>
            <w:r>
              <w:t>PostgreSQL username</w:t>
            </w:r>
          </w:p>
        </w:tc>
      </w:tr>
      <w:tr>
        <w:tc>
          <w:tcPr>
            <w:tcW w:type="dxa" w:w="2880"/>
          </w:tcPr>
          <w:p>
            <w:r>
              <w:t>DB_PASSWORD</w:t>
            </w:r>
          </w:p>
        </w:tc>
        <w:tc>
          <w:tcPr>
            <w:tcW w:type="dxa" w:w="2880"/>
          </w:tcPr>
          <w:p>
            <w:r>
              <w:t>****</w:t>
            </w:r>
          </w:p>
        </w:tc>
        <w:tc>
          <w:tcPr>
            <w:tcW w:type="dxa" w:w="2880"/>
          </w:tcPr>
          <w:p>
            <w:r>
              <w:t>PostgreSQL password</w:t>
            </w:r>
          </w:p>
        </w:tc>
      </w:tr>
      <w:tr>
        <w:tc>
          <w:tcPr>
            <w:tcW w:type="dxa" w:w="2880"/>
          </w:tcPr>
          <w:p>
            <w:r>
              <w:t>DB_HOST</w:t>
            </w:r>
          </w:p>
        </w:tc>
        <w:tc>
          <w:tcPr>
            <w:tcW w:type="dxa" w:w="2880"/>
          </w:tcPr>
          <w:p>
            <w:r>
              <w:t>localhost</w:t>
            </w:r>
          </w:p>
        </w:tc>
        <w:tc>
          <w:tcPr>
            <w:tcW w:type="dxa" w:w="2880"/>
          </w:tcPr>
          <w:p>
            <w:r>
              <w:t>Database host</w:t>
            </w:r>
          </w:p>
        </w:tc>
      </w:tr>
      <w:tr>
        <w:tc>
          <w:tcPr>
            <w:tcW w:type="dxa" w:w="2880"/>
          </w:tcPr>
          <w:p>
            <w:r>
              <w:t>DB_PORT</w:t>
            </w:r>
          </w:p>
        </w:tc>
        <w:tc>
          <w:tcPr>
            <w:tcW w:type="dxa" w:w="2880"/>
          </w:tcPr>
          <w:p>
            <w:r>
              <w:t>5432</w:t>
            </w:r>
          </w:p>
        </w:tc>
        <w:tc>
          <w:tcPr>
            <w:tcW w:type="dxa" w:w="2880"/>
          </w:tcPr>
          <w:p>
            <w:r>
              <w:t>Database port</w:t>
            </w:r>
          </w:p>
        </w:tc>
      </w:tr>
      <w:tr>
        <w:tc>
          <w:tcPr>
            <w:tcW w:type="dxa" w:w="2880"/>
          </w:tcPr>
          <w:p>
            <w:r>
              <w:t>SHOP_NAME</w:t>
            </w:r>
          </w:p>
        </w:tc>
        <w:tc>
          <w:tcPr>
            <w:tcW w:type="dxa" w:w="2880"/>
          </w:tcPr>
          <w:p>
            <w:r>
              <w:t>National Dry Cleaners</w:t>
            </w:r>
          </w:p>
        </w:tc>
        <w:tc>
          <w:tcPr>
            <w:tcW w:type="dxa" w:w="2880"/>
          </w:tcPr>
          <w:p>
            <w:r>
              <w:t>Branding on invoices/UI</w:t>
            </w:r>
          </w:p>
        </w:tc>
      </w:tr>
      <w:tr>
        <w:tc>
          <w:tcPr>
            <w:tcW w:type="dxa" w:w="2880"/>
          </w:tcPr>
          <w:p>
            <w:r>
              <w:t>SHOP_OWNER</w:t>
            </w:r>
          </w:p>
        </w:tc>
        <w:tc>
          <w:tcPr>
            <w:tcW w:type="dxa" w:w="2880"/>
          </w:tcPr>
          <w:p>
            <w:r>
              <w:t>Mr. Riyaz</w:t>
            </w:r>
          </w:p>
        </w:tc>
        <w:tc>
          <w:tcPr>
            <w:tcW w:type="dxa" w:w="2880"/>
          </w:tcPr>
          <w:p>
            <w:r>
              <w:t>Owner name on invoices</w:t>
            </w:r>
          </w:p>
        </w:tc>
      </w:tr>
      <w:tr>
        <w:tc>
          <w:tcPr>
            <w:tcW w:type="dxa" w:w="2880"/>
          </w:tcPr>
          <w:p>
            <w:r>
              <w:t>EMAIL_*</w:t>
            </w:r>
          </w:p>
        </w:tc>
        <w:tc>
          <w:tcPr>
            <w:tcW w:type="dxa" w:w="2880"/>
          </w:tcPr>
          <w:p>
            <w:r>
              <w:t>SMTP settings</w:t>
            </w:r>
          </w:p>
        </w:tc>
        <w:tc>
          <w:tcPr>
            <w:tcW w:type="dxa" w:w="2880"/>
          </w:tcPr>
          <w:p>
            <w:r>
              <w:t>Password reset emails</w:t>
            </w:r>
          </w:p>
        </w:tc>
      </w:tr>
      <w:tr>
        <w:tc>
          <w:tcPr>
            <w:tcW w:type="dxa" w:w="2880"/>
          </w:tcPr>
          <w:p>
            <w:r>
              <w:t>CELERY_BROKER_URL</w:t>
            </w:r>
          </w:p>
        </w:tc>
        <w:tc>
          <w:tcPr>
            <w:tcW w:type="dxa" w:w="2880"/>
          </w:tcPr>
          <w:p>
            <w:r>
              <w:t>redis://...</w:t>
            </w:r>
          </w:p>
        </w:tc>
        <w:tc>
          <w:tcPr>
            <w:tcW w:type="dxa" w:w="2880"/>
          </w:tcPr>
          <w:p>
            <w:r>
              <w:t>Future background jobs</w:t>
            </w:r>
          </w:p>
        </w:tc>
      </w:tr>
    </w:tbl>
    <w:p/>
    <w:p>
      <w:pPr>
        <w:pStyle w:val="Heading2"/>
      </w:pPr>
      <w:r>
        <w:t>2.5 Default Staff Accounts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Username</w:t>
            </w:r>
          </w:p>
        </w:tc>
        <w:tc>
          <w:tcPr>
            <w:tcW w:type="dxa" w:w="2880"/>
          </w:tcPr>
          <w:p>
            <w:r>
              <w:t>Role</w:t>
            </w:r>
          </w:p>
        </w:tc>
        <w:tc>
          <w:tcPr>
            <w:tcW w:type="dxa" w:w="2880"/>
          </w:tcPr>
          <w:p>
            <w:r>
              <w:t>Default Password</w:t>
            </w:r>
          </w:p>
        </w:tc>
      </w:tr>
      <w:tr>
        <w:tc>
          <w:tcPr>
            <w:tcW w:type="dxa" w:w="2880"/>
          </w:tcPr>
          <w:p>
            <w:r>
              <w:t>admin</w:t>
            </w:r>
          </w:p>
        </w:tc>
        <w:tc>
          <w:tcPr>
            <w:tcW w:type="dxa" w:w="2880"/>
          </w:tcPr>
          <w:p>
            <w:r>
              <w:t>Admin</w:t>
            </w:r>
          </w:p>
        </w:tc>
        <w:tc>
          <w:tcPr>
            <w:tcW w:type="dxa" w:w="2880"/>
          </w:tcPr>
          <w:p>
            <w:r>
              <w:t>Admin@123</w:t>
            </w:r>
          </w:p>
        </w:tc>
      </w:tr>
      <w:tr>
        <w:tc>
          <w:tcPr>
            <w:tcW w:type="dxa" w:w="2880"/>
          </w:tcPr>
          <w:p>
            <w:r>
              <w:t>counter1</w:t>
            </w:r>
          </w:p>
        </w:tc>
        <w:tc>
          <w:tcPr>
            <w:tcW w:type="dxa" w:w="2880"/>
          </w:tcPr>
          <w:p>
            <w:r>
              <w:t>Counter Staff</w:t>
            </w:r>
          </w:p>
        </w:tc>
        <w:tc>
          <w:tcPr>
            <w:tcW w:type="dxa" w:w="2880"/>
          </w:tcPr>
          <w:p>
            <w:r>
              <w:t>Counter@123</w:t>
            </w:r>
          </w:p>
        </w:tc>
      </w:tr>
      <w:tr>
        <w:tc>
          <w:tcPr>
            <w:tcW w:type="dxa" w:w="2880"/>
          </w:tcPr>
          <w:p>
            <w:r>
              <w:t>delivery1</w:t>
            </w:r>
          </w:p>
        </w:tc>
        <w:tc>
          <w:tcPr>
            <w:tcW w:type="dxa" w:w="2880"/>
          </w:tcPr>
          <w:p>
            <w:r>
              <w:t>Delivery Staff</w:t>
            </w:r>
          </w:p>
        </w:tc>
        <w:tc>
          <w:tcPr>
            <w:tcW w:type="dxa" w:w="2880"/>
          </w:tcPr>
          <w:p>
            <w:r>
              <w:t>Delivery@123</w:t>
            </w:r>
          </w:p>
        </w:tc>
      </w:tr>
    </w:tbl>
    <w:p/>
    <w:p>
      <w:pPr>
        <w:pStyle w:val="Heading2"/>
      </w:pPr>
      <w:r>
        <w:t>2.6 Useful Commands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Command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python manage.py runserver 127.0.0.1:8003</w:t>
            </w:r>
          </w:p>
        </w:tc>
        <w:tc>
          <w:tcPr>
            <w:tcW w:type="dxa" w:w="4320"/>
          </w:tcPr>
          <w:p>
            <w:r>
              <w:t>Start development server</w:t>
            </w:r>
          </w:p>
        </w:tc>
      </w:tr>
      <w:tr>
        <w:tc>
          <w:tcPr>
            <w:tcW w:type="dxa" w:w="4320"/>
          </w:tcPr>
          <w:p>
            <w:r>
              <w:t>python manage.py test</w:t>
            </w:r>
          </w:p>
        </w:tc>
        <w:tc>
          <w:tcPr>
            <w:tcW w:type="dxa" w:w="4320"/>
          </w:tcPr>
          <w:p>
            <w:r>
              <w:t>Run all unit tests (80 tests)</w:t>
            </w:r>
          </w:p>
        </w:tc>
      </w:tr>
      <w:tr>
        <w:tc>
          <w:tcPr>
            <w:tcW w:type="dxa" w:w="4320"/>
          </w:tcPr>
          <w:p>
            <w:r>
              <w:t>python manage.py migrate</w:t>
            </w:r>
          </w:p>
        </w:tc>
        <w:tc>
          <w:tcPr>
            <w:tcW w:type="dxa" w:w="4320"/>
          </w:tcPr>
          <w:p>
            <w:r>
              <w:t>Apply database migrations</w:t>
            </w:r>
          </w:p>
        </w:tc>
      </w:tr>
      <w:tr>
        <w:tc>
          <w:tcPr>
            <w:tcW w:type="dxa" w:w="4320"/>
          </w:tcPr>
          <w:p>
            <w:r>
              <w:t>python manage.py create_initial_staff</w:t>
            </w:r>
          </w:p>
        </w:tc>
        <w:tc>
          <w:tcPr>
            <w:tcW w:type="dxa" w:w="4320"/>
          </w:tcPr>
          <w:p>
            <w:r>
              <w:t>Create default staff users</w:t>
            </w:r>
          </w:p>
        </w:tc>
      </w:tr>
      <w:tr>
        <w:tc>
          <w:tcPr>
            <w:tcW w:type="dxa" w:w="4320"/>
          </w:tcPr>
          <w:p>
            <w:r>
              <w:t>python scripts/setup_postgresql.py</w:t>
            </w:r>
          </w:p>
        </w:tc>
        <w:tc>
          <w:tcPr>
            <w:tcW w:type="dxa" w:w="4320"/>
          </w:tcPr>
          <w:p>
            <w:r>
              <w:t>Create PostgreSQL database</w:t>
            </w:r>
          </w:p>
        </w:tc>
      </w:tr>
      <w:tr>
        <w:tc>
          <w:tcPr>
            <w:tcW w:type="dxa" w:w="4320"/>
          </w:tcPr>
          <w:p>
            <w:r>
              <w:t>python scripts/migrate_sqlite_to_postgres.py</w:t>
            </w:r>
          </w:p>
        </w:tc>
        <w:tc>
          <w:tcPr>
            <w:tcW w:type="dxa" w:w="4320"/>
          </w:tcPr>
          <w:p>
            <w:r>
              <w:t>Migrate SQLite data to PostgreSQL</w:t>
            </w:r>
          </w:p>
        </w:tc>
      </w:tr>
      <w:tr>
        <w:tc>
          <w:tcPr>
            <w:tcW w:type="dxa" w:w="4320"/>
          </w:tcPr>
          <w:p>
            <w:r>
              <w:t>python scripts/list_db_tables.py</w:t>
            </w:r>
          </w:p>
        </w:tc>
        <w:tc>
          <w:tcPr>
            <w:tcW w:type="dxa" w:w="4320"/>
          </w:tcPr>
          <w:p>
            <w:r>
              <w:t>List tables by module</w:t>
            </w:r>
          </w:p>
        </w:tc>
      </w:tr>
      <w:tr>
        <w:tc>
          <w:tcPr>
            <w:tcW w:type="dxa" w:w="4320"/>
          </w:tcPr>
          <w:p>
            <w:r>
              <w:t>python manage.py collectstatic</w:t>
            </w:r>
          </w:p>
        </w:tc>
        <w:tc>
          <w:tcPr>
            <w:tcW w:type="dxa" w:w="4320"/>
          </w:tcPr>
          <w:p>
            <w:r>
              <w:t>Collect static files for production</w:t>
            </w:r>
          </w:p>
        </w:tc>
      </w:tr>
    </w:tbl>
    <w:p/>
    <w:p>
      <w:r>
        <w:br w:type="page"/>
      </w:r>
    </w:p>
    <w:p>
      <w:pPr>
        <w:pStyle w:val="Heading1"/>
      </w:pPr>
      <w:r>
        <w:t>3. Module Documentation</w:t>
      </w:r>
    </w:p>
    <w:p>
      <w:pPr>
        <w:pStyle w:val="Heading2"/>
      </w:pPr>
      <w:r>
        <w:t>3.1 Module 1 — Accounts &amp; Authentication (accounts)</w:t>
      </w:r>
    </w:p>
    <w:p>
      <w:r>
        <w:rPr>
          <w:b/>
        </w:rPr>
        <w:t>Status: Complete</w:t>
      </w:r>
    </w:p>
    <w:p>
      <w:r>
        <w:t>Staff login, logout, password reset, role-based access, staff CRUD, and main dashboard.</w:t>
      </w:r>
    </w:p>
    <w:p>
      <w:r>
        <w:t>Models: User (extends AbstractUser), StaffProfile, UserRole (admin, counter_staff, delivery_staff)</w:t>
      </w:r>
    </w:p>
    <w:p>
      <w:r>
        <w:t>Key files: accounts/models.py, views.py, staff_views.py, permissions.py, forms.py, urls.py</w:t>
      </w:r>
    </w:p>
    <w:p>
      <w:r>
        <w:t>Database tables: accounts_user, accounts_staffprofile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/accounts/login/</w:t>
            </w:r>
          </w:p>
        </w:tc>
        <w:tc>
          <w:tcPr>
            <w:tcW w:type="dxa" w:w="4320"/>
          </w:tcPr>
          <w:p>
            <w:r>
              <w:t>Staff login</w:t>
            </w:r>
          </w:p>
        </w:tc>
      </w:tr>
      <w:tr>
        <w:tc>
          <w:tcPr>
            <w:tcW w:type="dxa" w:w="4320"/>
          </w:tcPr>
          <w:p>
            <w:r>
              <w:t>/accounts/logout/</w:t>
            </w:r>
          </w:p>
        </w:tc>
        <w:tc>
          <w:tcPr>
            <w:tcW w:type="dxa" w:w="4320"/>
          </w:tcPr>
          <w:p>
            <w:r>
              <w:t>Staff logout (POST)</w:t>
            </w:r>
          </w:p>
        </w:tc>
      </w:tr>
      <w:tr>
        <w:tc>
          <w:tcPr>
            <w:tcW w:type="dxa" w:w="4320"/>
          </w:tcPr>
          <w:p>
            <w:r>
              <w:t>/accounts/password-reset/</w:t>
            </w:r>
          </w:p>
        </w:tc>
        <w:tc>
          <w:tcPr>
            <w:tcW w:type="dxa" w:w="4320"/>
          </w:tcPr>
          <w:p>
            <w:r>
              <w:t>Forgot password</w:t>
            </w:r>
          </w:p>
        </w:tc>
      </w:tr>
      <w:tr>
        <w:tc>
          <w:tcPr>
            <w:tcW w:type="dxa" w:w="4320"/>
          </w:tcPr>
          <w:p>
            <w:r>
              <w:t>/accounts/staff/</w:t>
            </w:r>
          </w:p>
        </w:tc>
        <w:tc>
          <w:tcPr>
            <w:tcW w:type="dxa" w:w="4320"/>
          </w:tcPr>
          <w:p>
            <w:r>
              <w:t>Staff list</w:t>
            </w:r>
          </w:p>
        </w:tc>
      </w:tr>
      <w:tr>
        <w:tc>
          <w:tcPr>
            <w:tcW w:type="dxa" w:w="4320"/>
          </w:tcPr>
          <w:p>
            <w:r>
              <w:t>/accounts/staff/create/</w:t>
            </w:r>
          </w:p>
        </w:tc>
        <w:tc>
          <w:tcPr>
            <w:tcW w:type="dxa" w:w="4320"/>
          </w:tcPr>
          <w:p>
            <w:r>
              <w:t>Create staff</w:t>
            </w:r>
          </w:p>
        </w:tc>
      </w:tr>
      <w:tr>
        <w:tc>
          <w:tcPr>
            <w:tcW w:type="dxa" w:w="4320"/>
          </w:tcPr>
          <w:p>
            <w:r>
              <w:t>/accounts/activity-logs/</w:t>
            </w:r>
          </w:p>
        </w:tc>
        <w:tc>
          <w:tcPr>
            <w:tcW w:type="dxa" w:w="4320"/>
          </w:tcPr>
          <w:p>
            <w:r>
              <w:t>Activity log viewer (Admin)</w:t>
            </w:r>
          </w:p>
        </w:tc>
      </w:tr>
      <w:tr>
        <w:tc>
          <w:tcPr>
            <w:tcW w:type="dxa" w:w="4320"/>
          </w:tcPr>
          <w:p>
            <w:r>
              <w:t>/</w:t>
            </w:r>
          </w:p>
        </w:tc>
        <w:tc>
          <w:tcPr>
            <w:tcW w:type="dxa" w:w="4320"/>
          </w:tcPr>
          <w:p>
            <w:r>
              <w:t>Dashboard with live stats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Case-insensitive username login</w:t>
      </w:r>
    </w:p>
    <w:p>
      <w:pPr>
        <w:pStyle w:val="ListBullet"/>
      </w:pPr>
      <w:r>
        <w:t>Inactive staff blocked from login</w:t>
      </w:r>
    </w:p>
    <w:p>
      <w:pPr>
        <w:pStyle w:val="ListBullet"/>
      </w:pPr>
      <w:r>
        <w:t>Permission matrix: Admin, Counter Staff, Delivery Staff</w:t>
      </w:r>
    </w:p>
    <w:p>
      <w:pPr>
        <w:pStyle w:val="ListBullet"/>
      </w:pPr>
      <w:r>
        <w:t>Login/logout/password reset activity logging</w:t>
      </w:r>
    </w:p>
    <w:p>
      <w:pPr>
        <w:pStyle w:val="ListBullet"/>
      </w:pPr>
      <w:r>
        <w:t>CSRF protection with cookie sync (tablet.js)</w:t>
      </w:r>
    </w:p>
    <w:p>
      <w:pPr>
        <w:pStyle w:val="ListBullet"/>
      </w:pPr>
      <w:r>
        <w:t>No-cache middleware for authenticated pages</w:t>
      </w:r>
    </w:p>
    <w:p/>
    <w:p>
      <w:pPr>
        <w:pStyle w:val="Heading2"/>
      </w:pPr>
      <w:r>
        <w:t>3.2 Module 2 — Customer Management (customers)</w:t>
      </w:r>
    </w:p>
    <w:p>
      <w:r>
        <w:rPr>
          <w:b/>
        </w:rPr>
        <w:t>Status: Complete</w:t>
      </w:r>
    </w:p>
    <w:p>
      <w:r>
        <w:t>Store and manage customer records with search, order history link, and CSV export.</w:t>
      </w:r>
    </w:p>
    <w:p>
      <w:r>
        <w:t>Models: Customer — name, mobile_number (unique), whatsapp_number, alternate_number, address, notes, active</w:t>
      </w:r>
    </w:p>
    <w:p>
      <w:r>
        <w:t>Key files: customers/models.py, views.py, forms.py, validators.py, urls.py</w:t>
      </w:r>
    </w:p>
    <w:p>
      <w:r>
        <w:t>Database tables: customers_customer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/customers/</w:t>
            </w:r>
          </w:p>
        </w:tc>
        <w:tc>
          <w:tcPr>
            <w:tcW w:type="dxa" w:w="4320"/>
          </w:tcPr>
          <w:p>
            <w:r>
              <w:t>Customer list with search</w:t>
            </w:r>
          </w:p>
        </w:tc>
      </w:tr>
      <w:tr>
        <w:tc>
          <w:tcPr>
            <w:tcW w:type="dxa" w:w="4320"/>
          </w:tcPr>
          <w:p>
            <w:r>
              <w:t>/customers/create/</w:t>
            </w:r>
          </w:p>
        </w:tc>
        <w:tc>
          <w:tcPr>
            <w:tcW w:type="dxa" w:w="4320"/>
          </w:tcPr>
          <w:p>
            <w:r>
              <w:t>Add customer</w:t>
            </w:r>
          </w:p>
        </w:tc>
      </w:tr>
      <w:tr>
        <w:tc>
          <w:tcPr>
            <w:tcW w:type="dxa" w:w="4320"/>
          </w:tcPr>
          <w:p>
            <w:r>
              <w:t>/customers/&lt;id&gt;/</w:t>
            </w:r>
          </w:p>
        </w:tc>
        <w:tc>
          <w:tcPr>
            <w:tcW w:type="dxa" w:w="4320"/>
          </w:tcPr>
          <w:p>
            <w:r>
              <w:t>Customer detail + order history</w:t>
            </w:r>
          </w:p>
        </w:tc>
      </w:tr>
      <w:tr>
        <w:tc>
          <w:tcPr>
            <w:tcW w:type="dxa" w:w="4320"/>
          </w:tcPr>
          <w:p>
            <w:r>
              <w:t>/customers/&lt;id&gt;/edit/</w:t>
            </w:r>
          </w:p>
        </w:tc>
        <w:tc>
          <w:tcPr>
            <w:tcW w:type="dxa" w:w="4320"/>
          </w:tcPr>
          <w:p>
            <w:r>
              <w:t>Edit customer</w:t>
            </w:r>
          </w:p>
        </w:tc>
      </w:tr>
      <w:tr>
        <w:tc>
          <w:tcPr>
            <w:tcW w:type="dxa" w:w="4320"/>
          </w:tcPr>
          <w:p>
            <w:r>
              <w:t>/customers/export/</w:t>
            </w:r>
          </w:p>
        </w:tc>
        <w:tc>
          <w:tcPr>
            <w:tcW w:type="dxa" w:w="4320"/>
          </w:tcPr>
          <w:p>
            <w:r>
              <w:t>CSV export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Search by name, mobile, alternate number</w:t>
      </w:r>
    </w:p>
    <w:p>
      <w:pPr>
        <w:pStyle w:val="ListBullet"/>
      </w:pPr>
      <w:r>
        <w:t>Book Order flow from customer detail</w:t>
      </w:r>
    </w:p>
    <w:p>
      <w:pPr>
        <w:pStyle w:val="ListBullet"/>
      </w:pPr>
      <w:r>
        <w:t>WhatsApp defaults to mobile if blank</w:t>
      </w:r>
    </w:p>
    <w:p>
      <w:pPr>
        <w:pStyle w:val="ListBullet"/>
      </w:pPr>
      <w:r>
        <w:t>Soft deactivate (active flag)</w:t>
      </w:r>
    </w:p>
    <w:p/>
    <w:p>
      <w:pPr>
        <w:pStyle w:val="Heading2"/>
      </w:pPr>
      <w:r>
        <w:t>3.3 Module 3 — Category Management (categories)</w:t>
      </w:r>
    </w:p>
    <w:p>
      <w:r>
        <w:rPr>
          <w:b/>
        </w:rPr>
        <w:t>Status: Complete</w:t>
      </w:r>
    </w:p>
    <w:p>
      <w:r>
        <w:t>Garment categories (e.g. Shirt, Saree, Suit) used by inventory items.</w:t>
      </w:r>
    </w:p>
    <w:p>
      <w:r>
        <w:t>Models: Category — name (unique), description, active</w:t>
      </w:r>
    </w:p>
    <w:p>
      <w:r>
        <w:t>Key files: categories/models.py, views.py, forms.py, management/commands/seed_categories.py</w:t>
      </w:r>
    </w:p>
    <w:p>
      <w:r>
        <w:t>Database tables: categories_category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/categories/</w:t>
            </w:r>
          </w:p>
        </w:tc>
        <w:tc>
          <w:tcPr>
            <w:tcW w:type="dxa" w:w="4320"/>
          </w:tcPr>
          <w:p>
            <w:r>
              <w:t>Category list</w:t>
            </w:r>
          </w:p>
        </w:tc>
      </w:tr>
      <w:tr>
        <w:tc>
          <w:tcPr>
            <w:tcW w:type="dxa" w:w="4320"/>
          </w:tcPr>
          <w:p>
            <w:r>
              <w:t>/categories/create/</w:t>
            </w:r>
          </w:p>
        </w:tc>
        <w:tc>
          <w:tcPr>
            <w:tcW w:type="dxa" w:w="4320"/>
          </w:tcPr>
          <w:p>
            <w:r>
              <w:t>Add category</w:t>
            </w:r>
          </w:p>
        </w:tc>
      </w:tr>
      <w:tr>
        <w:tc>
          <w:tcPr>
            <w:tcW w:type="dxa" w:w="4320"/>
          </w:tcPr>
          <w:p>
            <w:r>
              <w:t>/categories/&lt;id&gt;/edit/</w:t>
            </w:r>
          </w:p>
        </w:tc>
        <w:tc>
          <w:tcPr>
            <w:tcW w:type="dxa" w:w="4320"/>
          </w:tcPr>
          <w:p>
            <w:r>
              <w:t>Edit category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Seed command: python manage.py seed_categories</w:t>
      </w:r>
    </w:p>
    <w:p>
      <w:pPr>
        <w:pStyle w:val="ListBullet"/>
      </w:pPr>
      <w:r>
        <w:t>Item count per category</w:t>
      </w:r>
    </w:p>
    <w:p/>
    <w:p>
      <w:pPr>
        <w:pStyle w:val="Heading2"/>
      </w:pPr>
      <w:r>
        <w:t>3.4 Module 4 — Inventory / Items (inventory)</w:t>
      </w:r>
    </w:p>
    <w:p>
      <w:r>
        <w:rPr>
          <w:b/>
        </w:rPr>
        <w:t>Status: Complete</w:t>
      </w:r>
    </w:p>
    <w:p>
      <w:r>
        <w:t>Item catalog with category, service type, and min/max price range for order pricing.</w:t>
      </w:r>
    </w:p>
    <w:p>
      <w:r>
        <w:t>Models: Item — item_name, category, service_type, min_price, max_price, active. ServiceType: dry_cleaning, rolling, polish, ironing, washing, premium_cleaning, other</w:t>
      </w:r>
    </w:p>
    <w:p>
      <w:r>
        <w:t>Key files: inventory/models.py, views.py, forms.py, management/commands/seed_items.py</w:t>
      </w:r>
    </w:p>
    <w:p>
      <w:r>
        <w:t>Database tables: inventory_item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/items/</w:t>
            </w:r>
          </w:p>
        </w:tc>
        <w:tc>
          <w:tcPr>
            <w:tcW w:type="dxa" w:w="4320"/>
          </w:tcPr>
          <w:p>
            <w:r>
              <w:t>Item list</w:t>
            </w:r>
          </w:p>
        </w:tc>
      </w:tr>
      <w:tr>
        <w:tc>
          <w:tcPr>
            <w:tcW w:type="dxa" w:w="4320"/>
          </w:tcPr>
          <w:p>
            <w:r>
              <w:t>/items/create/</w:t>
            </w:r>
          </w:p>
        </w:tc>
        <w:tc>
          <w:tcPr>
            <w:tcW w:type="dxa" w:w="4320"/>
          </w:tcPr>
          <w:p>
            <w:r>
              <w:t>Add item</w:t>
            </w:r>
          </w:p>
        </w:tc>
      </w:tr>
      <w:tr>
        <w:tc>
          <w:tcPr>
            <w:tcW w:type="dxa" w:w="4320"/>
          </w:tcPr>
          <w:p>
            <w:r>
              <w:t>/items/&lt;id&gt;/</w:t>
            </w:r>
          </w:p>
        </w:tc>
        <w:tc>
          <w:tcPr>
            <w:tcW w:type="dxa" w:w="4320"/>
          </w:tcPr>
          <w:p>
            <w:r>
              <w:t>Item detail</w:t>
            </w:r>
          </w:p>
        </w:tc>
      </w:tr>
      <w:tr>
        <w:tc>
          <w:tcPr>
            <w:tcW w:type="dxa" w:w="4320"/>
          </w:tcPr>
          <w:p>
            <w:r>
              <w:t>/items/&lt;id&gt;/edit/</w:t>
            </w:r>
          </w:p>
        </w:tc>
        <w:tc>
          <w:tcPr>
            <w:tcW w:type="dxa" w:w="4320"/>
          </w:tcPr>
          <w:p>
            <w:r>
              <w:t>Edit item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Price range validation on orders</w:t>
      </w:r>
    </w:p>
    <w:p>
      <w:pPr>
        <w:pStyle w:val="ListBullet"/>
      </w:pPr>
      <w:r>
        <w:t>Admin can override out-of-range prices</w:t>
      </w:r>
    </w:p>
    <w:p>
      <w:pPr>
        <w:pStyle w:val="ListBullet"/>
      </w:pPr>
      <w:r>
        <w:t>Seed command: python manage.py seed_items</w:t>
      </w:r>
    </w:p>
    <w:p>
      <w:pPr>
        <w:pStyle w:val="ListBullet"/>
      </w:pPr>
      <w:r>
        <w:t>Unique constraint: item_name + category + service_type</w:t>
      </w:r>
    </w:p>
    <w:p/>
    <w:p>
      <w:pPr>
        <w:pStyle w:val="Heading2"/>
      </w:pPr>
      <w:r>
        <w:t>3.5 Module 5–7 — Orders (orders)</w:t>
      </w:r>
    </w:p>
    <w:p>
      <w:r>
        <w:rPr>
          <w:b/>
        </w:rPr>
        <w:t>Status: Complete</w:t>
      </w:r>
    </w:p>
    <w:p>
      <w:r>
        <w:t>Core order lifecycle: create, edit, list, detail, line items, totals, before-cleaning photos.</w:t>
      </w:r>
    </w:p>
    <w:p>
      <w:r>
        <w:t>Models: Order, OrderItem, OrderPhoto. OrderStatus: received, in_process, ready_for_pickup, delivered, cancelled. PhotoType: front, back, stain, damage, label, other. PhotoStage: before_cleaning, after_cleaning</w:t>
      </w:r>
    </w:p>
    <w:p>
      <w:r>
        <w:t>Key files: orders/models.py, views.py, forms.py, services.py, dashboard.py, static/js/orders.js</w:t>
      </w:r>
    </w:p>
    <w:p>
      <w:r>
        <w:t>Database tables: orders_order, orders_orderitem, orders_orderphoto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/orders/</w:t>
            </w:r>
          </w:p>
        </w:tc>
        <w:tc>
          <w:tcPr>
            <w:tcW w:type="dxa" w:w="4320"/>
          </w:tcPr>
          <w:p>
            <w:r>
              <w:t>Order list with filters</w:t>
            </w:r>
          </w:p>
        </w:tc>
      </w:tr>
      <w:tr>
        <w:tc>
          <w:tcPr>
            <w:tcW w:type="dxa" w:w="4320"/>
          </w:tcPr>
          <w:p>
            <w:r>
              <w:t>/orders/create/</w:t>
            </w:r>
          </w:p>
        </w:tc>
        <w:tc>
          <w:tcPr>
            <w:tcW w:type="dxa" w:w="4320"/>
          </w:tcPr>
          <w:p>
            <w:r>
              <w:t>Create order + before photos</w:t>
            </w:r>
          </w:p>
        </w:tc>
      </w:tr>
      <w:tr>
        <w:tc>
          <w:tcPr>
            <w:tcW w:type="dxa" w:w="4320"/>
          </w:tcPr>
          <w:p>
            <w:r>
              <w:t>/orders/&lt;id&gt;/</w:t>
            </w:r>
          </w:p>
        </w:tc>
        <w:tc>
          <w:tcPr>
            <w:tcW w:type="dxa" w:w="4320"/>
          </w:tcPr>
          <w:p>
            <w:r>
              <w:t>Order detail</w:t>
            </w:r>
          </w:p>
        </w:tc>
      </w:tr>
      <w:tr>
        <w:tc>
          <w:tcPr>
            <w:tcW w:type="dxa" w:w="4320"/>
          </w:tcPr>
          <w:p>
            <w:r>
              <w:t>/orders/&lt;id&gt;/edit/</w:t>
            </w:r>
          </w:p>
        </w:tc>
        <w:tc>
          <w:tcPr>
            <w:tcW w:type="dxa" w:w="4320"/>
          </w:tcPr>
          <w:p>
            <w:r>
              <w:t>Edit order</w:t>
            </w:r>
          </w:p>
        </w:tc>
      </w:tr>
      <w:tr>
        <w:tc>
          <w:tcPr>
            <w:tcW w:type="dxa" w:w="4320"/>
          </w:tcPr>
          <w:p>
            <w:r>
              <w:t>/orders/api/customers/search/</w:t>
            </w:r>
          </w:p>
        </w:tc>
        <w:tc>
          <w:tcPr>
            <w:tcW w:type="dxa" w:w="4320"/>
          </w:tcPr>
          <w:p>
            <w:r>
              <w:t>Customer search API</w:t>
            </w:r>
          </w:p>
        </w:tc>
      </w:tr>
      <w:tr>
        <w:tc>
          <w:tcPr>
            <w:tcW w:type="dxa" w:w="4320"/>
          </w:tcPr>
          <w:p>
            <w:r>
              <w:t>/orders/api/items/</w:t>
            </w:r>
          </w:p>
        </w:tc>
        <w:tc>
          <w:tcPr>
            <w:tcW w:type="dxa" w:w="4320"/>
          </w:tcPr>
          <w:p>
            <w:r>
              <w:t>Item catalog JSON API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Auto order number: DC-YYYY-NNNNNN</w:t>
      </w:r>
    </w:p>
    <w:p>
      <w:pPr>
        <w:pStyle w:val="ListBullet"/>
      </w:pPr>
      <w:r>
        <w:t>Dynamic line items with manual pricing</w:t>
      </w:r>
    </w:p>
    <w:p>
      <w:pPr>
        <w:pStyle w:val="ListBullet"/>
      </w:pPr>
      <w:r>
        <w:t>Discount, advance, balance calculation</w:t>
      </w:r>
    </w:p>
    <w:p>
      <w:pPr>
        <w:pStyle w:val="ListBullet"/>
      </w:pPr>
      <w:r>
        <w:t>Before-cleaning photo capture (camera/tablet)</w:t>
      </w:r>
    </w:p>
    <w:p>
      <w:pPr>
        <w:pStyle w:val="ListBullet"/>
      </w:pPr>
      <w:r>
        <w:t>Photos stored: media/orders/&lt;order_number&gt;/before/</w:t>
      </w:r>
    </w:p>
    <w:p>
      <w:pPr>
        <w:pStyle w:val="ListBullet"/>
      </w:pPr>
      <w:r>
        <w:t>Customer preselection from customer detail</w:t>
      </w:r>
    </w:p>
    <w:p>
      <w:pPr>
        <w:pStyle w:val="ListBullet"/>
      </w:pPr>
      <w:r>
        <w:t>Activity logging for order events</w:t>
      </w:r>
    </w:p>
    <w:p/>
    <w:p>
      <w:pPr>
        <w:pStyle w:val="Heading2"/>
      </w:pPr>
      <w:r>
        <w:t>3.6 Module 8 — AI Damage Detection (damage_detection)</w:t>
      </w:r>
    </w:p>
    <w:p>
      <w:r>
        <w:rPr>
          <w:b/>
        </w:rPr>
        <w:t>Status: Complete (v1 — OpenCV + SSIM)</w:t>
      </w:r>
    </w:p>
    <w:p>
      <w:r>
        <w:t>AI-assisted before/after garment photo comparison. Does NOT use YOLOv8 in v1.</w:t>
      </w:r>
    </w:p>
    <w:p>
      <w:r>
        <w:t>Models: AIDamageReport — order, before_photo, after_photo, similarity_score, confidence_score, status, ai_observations, difference_image</w:t>
      </w:r>
    </w:p>
    <w:p>
      <w:r>
        <w:t>Key files: damage_detection/services.py, views.py, forms.py, models.py, static/js/damage_upload.js</w:t>
      </w:r>
    </w:p>
    <w:p>
      <w:r>
        <w:t>Database tables: damage_detection_aidamagereport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/damage/order/&lt;id&gt;/upload-after/</w:t>
            </w:r>
          </w:p>
        </w:tc>
        <w:tc>
          <w:tcPr>
            <w:tcW w:type="dxa" w:w="4320"/>
          </w:tcPr>
          <w:p>
            <w:r>
              <w:t>Upload after-cleaning photos</w:t>
            </w:r>
          </w:p>
        </w:tc>
      </w:tr>
      <w:tr>
        <w:tc>
          <w:tcPr>
            <w:tcW w:type="dxa" w:w="4320"/>
          </w:tcPr>
          <w:p>
            <w:r>
              <w:t>/damage/order/&lt;id&gt;/run-analysis/</w:t>
            </w:r>
          </w:p>
        </w:tc>
        <w:tc>
          <w:tcPr>
            <w:tcW w:type="dxa" w:w="4320"/>
          </w:tcPr>
          <w:p>
            <w:r>
              <w:t>Generate AI comparison report</w:t>
            </w:r>
          </w:p>
        </w:tc>
      </w:tr>
      <w:tr>
        <w:tc>
          <w:tcPr>
            <w:tcW w:type="dxa" w:w="4320"/>
          </w:tcPr>
          <w:p>
            <w:r>
              <w:t>/damage/reports/</w:t>
            </w:r>
          </w:p>
        </w:tc>
        <w:tc>
          <w:tcPr>
            <w:tcW w:type="dxa" w:w="4320"/>
          </w:tcPr>
          <w:p>
            <w:r>
              <w:t>AI reports list</w:t>
            </w:r>
          </w:p>
        </w:tc>
      </w:tr>
      <w:tr>
        <w:tc>
          <w:tcPr>
            <w:tcW w:type="dxa" w:w="4320"/>
          </w:tcPr>
          <w:p>
            <w:r>
              <w:t>/damage/reports/&lt;id&gt;/</w:t>
            </w:r>
          </w:p>
        </w:tc>
        <w:tc>
          <w:tcPr>
            <w:tcW w:type="dxa" w:w="4320"/>
          </w:tcPr>
          <w:p>
            <w:r>
              <w:t>AI report detail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Photo pairing by photo_type (front↔front, etc.)</w:t>
      </w:r>
    </w:p>
    <w:p>
      <w:pPr>
        <w:pStyle w:val="ListBullet"/>
      </w:pPr>
      <w:r>
        <w:t>OpenCV: resize, grayscale, blur, contour bounding boxes</w:t>
      </w:r>
    </w:p>
    <w:p>
      <w:pPr>
        <w:pStyle w:val="ListBullet"/>
      </w:pPr>
      <w:r>
        <w:t>SSIM structural similarity score (0–100%)</w:t>
      </w:r>
    </w:p>
    <w:p>
      <w:pPr>
        <w:pStyle w:val="ListBullet"/>
      </w:pPr>
      <w:r>
        <w:t>Status: ≥90% No Damage, 75–89% Manual Verification, &lt;75% Possible Damage</w:t>
      </w:r>
    </w:p>
    <w:p>
      <w:pPr>
        <w:pStyle w:val="ListBullet"/>
      </w:pPr>
      <w:r>
        <w:t>Difference image saved to media/orders/ai_reports/</w:t>
      </w:r>
    </w:p>
    <w:p>
      <w:pPr>
        <w:pStyle w:val="ListBullet"/>
      </w:pPr>
      <w:r>
        <w:t>Cautious wording: 'AI assisted comparison', 'possible visible difference'</w:t>
      </w:r>
    </w:p>
    <w:p>
      <w:pPr>
        <w:pStyle w:val="ListBullet"/>
      </w:pPr>
      <w:r>
        <w:t>Permissions: Admin + Counter Staff only</w:t>
      </w:r>
    </w:p>
    <w:p/>
    <w:p>
      <w:pPr>
        <w:pStyle w:val="Heading2"/>
      </w:pPr>
      <w:r>
        <w:t>3.7 Module 9 — Payments (payments)</w:t>
      </w:r>
    </w:p>
    <w:p>
      <w:r>
        <w:rPr>
          <w:b/>
        </w:rPr>
        <w:t>Status: Complete</w:t>
      </w:r>
    </w:p>
    <w:p>
      <w:r>
        <w:t>Record payments against orders; sync order payment totals and balance.</w:t>
      </w:r>
    </w:p>
    <w:p>
      <w:r>
        <w:t>Models: Payment — order, payment_number, amount_paid, payment_mode, payment_status, transaction_reference, payment_date, received_by</w:t>
      </w:r>
    </w:p>
    <w:p>
      <w:r>
        <w:t>Key files: payments/models.py, views.py, forms.py, services.py</w:t>
      </w:r>
    </w:p>
    <w:p>
      <w:r>
        <w:t>Database tables: payments_payment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/payments/</w:t>
            </w:r>
          </w:p>
        </w:tc>
        <w:tc>
          <w:tcPr>
            <w:tcW w:type="dxa" w:w="4320"/>
          </w:tcPr>
          <w:p>
            <w:r>
              <w:t>Payment list</w:t>
            </w:r>
          </w:p>
        </w:tc>
      </w:tr>
      <w:tr>
        <w:tc>
          <w:tcPr>
            <w:tcW w:type="dxa" w:w="4320"/>
          </w:tcPr>
          <w:p>
            <w:r>
              <w:t>/payments/create/</w:t>
            </w:r>
          </w:p>
        </w:tc>
        <w:tc>
          <w:tcPr>
            <w:tcW w:type="dxa" w:w="4320"/>
          </w:tcPr>
          <w:p>
            <w:r>
              <w:t>Record payment</w:t>
            </w:r>
          </w:p>
        </w:tc>
      </w:tr>
      <w:tr>
        <w:tc>
          <w:tcPr>
            <w:tcW w:type="dxa" w:w="4320"/>
          </w:tcPr>
          <w:p>
            <w:r>
              <w:t>/payments/&lt;id&gt;/</w:t>
            </w:r>
          </w:p>
        </w:tc>
        <w:tc>
          <w:tcPr>
            <w:tcW w:type="dxa" w:w="4320"/>
          </w:tcPr>
          <w:p>
            <w:r>
              <w:t>Payment detail</w:t>
            </w:r>
          </w:p>
        </w:tc>
      </w:tr>
      <w:tr>
        <w:tc>
          <w:tcPr>
            <w:tcW w:type="dxa" w:w="4320"/>
          </w:tcPr>
          <w:p>
            <w:r>
              <w:t>/payments/&lt;id&gt;/edit/</w:t>
            </w:r>
          </w:p>
        </w:tc>
        <w:tc>
          <w:tcPr>
            <w:tcW w:type="dxa" w:w="4320"/>
          </w:tcPr>
          <w:p>
            <w:r>
              <w:t>Edit payment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Auto payment number generation</w:t>
      </w:r>
    </w:p>
    <w:p>
      <w:pPr>
        <w:pStyle w:val="ListBullet"/>
      </w:pPr>
      <w:r>
        <w:t>Overpayment validation (Admin override)</w:t>
      </w:r>
    </w:p>
    <w:p>
      <w:pPr>
        <w:pStyle w:val="ListBullet"/>
      </w:pPr>
      <w:r>
        <w:t>Order total_paid and balance_amount sync</w:t>
      </w:r>
    </w:p>
    <w:p>
      <w:pPr>
        <w:pStyle w:val="ListBullet"/>
      </w:pPr>
      <w:r>
        <w:t>Filter by order, customer, mobile, date, mode, status</w:t>
      </w:r>
    </w:p>
    <w:p/>
    <w:p>
      <w:pPr>
        <w:pStyle w:val="Heading2"/>
      </w:pPr>
      <w:r>
        <w:t>3.8 Module 10 — Billing / Invoices (billing)</w:t>
      </w:r>
    </w:p>
    <w:p>
      <w:r>
        <w:rPr>
          <w:b/>
        </w:rPr>
        <w:t>Status: Complete</w:t>
      </w:r>
    </w:p>
    <w:p>
      <w:r>
        <w:t>Generate, preview, and download PDF invoices for orders.</w:t>
      </w:r>
    </w:p>
    <w:p>
      <w:r>
        <w:t>Models: Bill — order, bill_number, invoice_pdf, generated_by, sent_on_whatsapp</w:t>
      </w:r>
    </w:p>
    <w:p>
      <w:r>
        <w:t>Key files: billing/models.py, views.py, services.py, templates/billing/invoice_pdf.html</w:t>
      </w:r>
    </w:p>
    <w:p>
      <w:r>
        <w:t>Database tables: billing_bill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/billing/invoices/</w:t>
            </w:r>
          </w:p>
        </w:tc>
        <w:tc>
          <w:tcPr>
            <w:tcW w:type="dxa" w:w="4320"/>
          </w:tcPr>
          <w:p>
            <w:r>
              <w:t>Invoice list</w:t>
            </w:r>
          </w:p>
        </w:tc>
      </w:tr>
      <w:tr>
        <w:tc>
          <w:tcPr>
            <w:tcW w:type="dxa" w:w="4320"/>
          </w:tcPr>
          <w:p>
            <w:r>
              <w:t>/billing/invoices/&lt;id&gt;/</w:t>
            </w:r>
          </w:p>
        </w:tc>
        <w:tc>
          <w:tcPr>
            <w:tcW w:type="dxa" w:w="4320"/>
          </w:tcPr>
          <w:p>
            <w:r>
              <w:t>Invoice detail</w:t>
            </w:r>
          </w:p>
        </w:tc>
      </w:tr>
      <w:tr>
        <w:tc>
          <w:tcPr>
            <w:tcW w:type="dxa" w:w="4320"/>
          </w:tcPr>
          <w:p>
            <w:r>
              <w:t>/orders/&lt;id&gt;/generate-invoice/</w:t>
            </w:r>
          </w:p>
        </w:tc>
        <w:tc>
          <w:tcPr>
            <w:tcW w:type="dxa" w:w="4320"/>
          </w:tcPr>
          <w:p>
            <w:r>
              <w:t>Generate from order</w:t>
            </w:r>
          </w:p>
        </w:tc>
      </w:tr>
      <w:tr>
        <w:tc>
          <w:tcPr>
            <w:tcW w:type="dxa" w:w="4320"/>
          </w:tcPr>
          <w:p>
            <w:r>
              <w:t>/orders/&lt;id&gt;/download-invoice/</w:t>
            </w:r>
          </w:p>
        </w:tc>
        <w:tc>
          <w:tcPr>
            <w:tcW w:type="dxa" w:w="4320"/>
          </w:tcPr>
          <w:p>
            <w:r>
              <w:t>Download PDF</w:t>
            </w:r>
          </w:p>
        </w:tc>
      </w:tr>
      <w:tr>
        <w:tc>
          <w:tcPr>
            <w:tcW w:type="dxa" w:w="4320"/>
          </w:tcPr>
          <w:p>
            <w:r>
              <w:t>/orders/&lt;id&gt;/preview-invoice/</w:t>
            </w:r>
          </w:p>
        </w:tc>
        <w:tc>
          <w:tcPr>
            <w:tcW w:type="dxa" w:w="4320"/>
          </w:tcPr>
          <w:p>
            <w:r>
              <w:t>Preview PDF in browser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WeasyPrint PDF generation with ReportLab fallback</w:t>
      </w:r>
    </w:p>
    <w:p>
      <w:pPr>
        <w:pStyle w:val="ListBullet"/>
      </w:pPr>
      <w:r>
        <w:t>Shop branding from .env (SHOP_NAME, SHOP_OWNER)</w:t>
      </w:r>
    </w:p>
    <w:p>
      <w:pPr>
        <w:pStyle w:val="ListBullet"/>
      </w:pPr>
      <w:r>
        <w:t>PDF stored: media/invoices/&lt;order_number&gt;/</w:t>
      </w:r>
    </w:p>
    <w:p>
      <w:pPr>
        <w:pStyle w:val="ListBullet"/>
      </w:pPr>
      <w:r>
        <w:t>Invoice linked on order detail page</w:t>
      </w:r>
    </w:p>
    <w:p/>
    <w:p>
      <w:pPr>
        <w:pStyle w:val="Heading2"/>
      </w:pPr>
      <w:r>
        <w:t>3.9 Module 11 — Notifications (notifications)</w:t>
      </w:r>
    </w:p>
    <w:p>
      <w:r>
        <w:rPr>
          <w:b/>
        </w:rPr>
        <w:t>Status: Pending / Placeholder</w:t>
      </w:r>
    </w:p>
    <w:p>
      <w:r>
        <w:t>WhatsApp order-ready alerts — app registered but no models or views implemented yet.</w:t>
      </w:r>
    </w:p>
    <w:p>
      <w:r>
        <w:t>Models: None</w:t>
      </w:r>
    </w:p>
    <w:p>
      <w:r>
        <w:t>Key files: notifications/apps.py only</w:t>
      </w:r>
    </w:p>
    <w:p>
      <w:r>
        <w:t>Database tables: None</w:t>
      </w:r>
    </w:p>
    <w:p>
      <w:r>
        <w:rPr>
          <w:b/>
        </w:rPr>
        <w:t>Features:</w:t>
      </w:r>
    </w:p>
    <w:p>
      <w:pPr>
        <w:pStyle w:val="ListBullet"/>
      </w:pPr>
      <w:r>
        <w:t>Celery + Redis configured for future implementation</w:t>
      </w:r>
    </w:p>
    <w:p/>
    <w:p>
      <w:pPr>
        <w:pStyle w:val="Heading2"/>
      </w:pPr>
      <w:r>
        <w:t>3.10 Module 12 — Reports (reports)</w:t>
      </w:r>
    </w:p>
    <w:p>
      <w:r>
        <w:rPr>
          <w:b/>
        </w:rPr>
        <w:t>Status: Complete</w:t>
      </w:r>
    </w:p>
    <w:p>
      <w:r>
        <w:t>Operational reports with date filters and Excel/CSV export.</w:t>
      </w:r>
    </w:p>
    <w:p>
      <w:r>
        <w:t>Models: No dedicated models — queries across orders, payments, customers, items</w:t>
      </w:r>
    </w:p>
    <w:p>
      <w:r>
        <w:t>Key files: reports/views.py, services.py, exports.py</w:t>
      </w:r>
    </w:p>
    <w:p>
      <w:r>
        <w:t>Database tables: Uses orders, payments, customers, inventory tables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/reports/</w:t>
            </w:r>
          </w:p>
        </w:tc>
        <w:tc>
          <w:tcPr>
            <w:tcW w:type="dxa" w:w="4320"/>
          </w:tcPr>
          <w:p>
            <w:r>
              <w:t>Reports index</w:t>
            </w:r>
          </w:p>
        </w:tc>
      </w:tr>
      <w:tr>
        <w:tc>
          <w:tcPr>
            <w:tcW w:type="dxa" w:w="4320"/>
          </w:tcPr>
          <w:p>
            <w:r>
              <w:t>/reports/orders/</w:t>
            </w:r>
          </w:p>
        </w:tc>
        <w:tc>
          <w:tcPr>
            <w:tcW w:type="dxa" w:w="4320"/>
          </w:tcPr>
          <w:p>
            <w:r>
              <w:t>Orders report</w:t>
            </w:r>
          </w:p>
        </w:tc>
      </w:tr>
      <w:tr>
        <w:tc>
          <w:tcPr>
            <w:tcW w:type="dxa" w:w="4320"/>
          </w:tcPr>
          <w:p>
            <w:r>
              <w:t>/reports/payments/</w:t>
            </w:r>
          </w:p>
        </w:tc>
        <w:tc>
          <w:tcPr>
            <w:tcW w:type="dxa" w:w="4320"/>
          </w:tcPr>
          <w:p>
            <w:r>
              <w:t>Payments report</w:t>
            </w:r>
          </w:p>
        </w:tc>
      </w:tr>
      <w:tr>
        <w:tc>
          <w:tcPr>
            <w:tcW w:type="dxa" w:w="4320"/>
          </w:tcPr>
          <w:p>
            <w:r>
              <w:t>/reports/pending-deliveries/</w:t>
            </w:r>
          </w:p>
        </w:tc>
        <w:tc>
          <w:tcPr>
            <w:tcW w:type="dxa" w:w="4320"/>
          </w:tcPr>
          <w:p>
            <w:r>
              <w:t>Pending deliveries</w:t>
            </w:r>
          </w:p>
        </w:tc>
      </w:tr>
      <w:tr>
        <w:tc>
          <w:tcPr>
            <w:tcW w:type="dxa" w:w="4320"/>
          </w:tcPr>
          <w:p>
            <w:r>
              <w:t>/reports/customers/</w:t>
            </w:r>
          </w:p>
        </w:tc>
        <w:tc>
          <w:tcPr>
            <w:tcW w:type="dxa" w:w="4320"/>
          </w:tcPr>
          <w:p>
            <w:r>
              <w:t>Customers report</w:t>
            </w:r>
          </w:p>
        </w:tc>
      </w:tr>
      <w:tr>
        <w:tc>
          <w:tcPr>
            <w:tcW w:type="dxa" w:w="4320"/>
          </w:tcPr>
          <w:p>
            <w:r>
              <w:t>/reports/items/</w:t>
            </w:r>
          </w:p>
        </w:tc>
        <w:tc>
          <w:tcPr>
            <w:tcW w:type="dxa" w:w="4320"/>
          </w:tcPr>
          <w:p>
            <w:r>
              <w:t>Items report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Date range filters</w:t>
      </w:r>
    </w:p>
    <w:p>
      <w:pPr>
        <w:pStyle w:val="ListBullet"/>
      </w:pPr>
      <w:r>
        <w:t>Excel export via openpyxl</w:t>
      </w:r>
    </w:p>
    <w:p>
      <w:pPr>
        <w:pStyle w:val="ListBullet"/>
      </w:pPr>
      <w:r>
        <w:t>CSV export</w:t>
      </w:r>
    </w:p>
    <w:p>
      <w:pPr>
        <w:pStyle w:val="ListBullet"/>
      </w:pPr>
      <w:r>
        <w:t>Report view activity logging</w:t>
      </w:r>
    </w:p>
    <w:p/>
    <w:p>
      <w:pPr>
        <w:pStyle w:val="Heading2"/>
      </w:pPr>
      <w:r>
        <w:t>3.11 Module 13 — Activity Logs (activity_logs)</w:t>
      </w:r>
    </w:p>
    <w:p>
      <w:r>
        <w:rPr>
          <w:b/>
        </w:rPr>
        <w:t>Status: Complete</w:t>
      </w:r>
    </w:p>
    <w:p>
      <w:r>
        <w:t>Audit trail of staff actions across all modules.</w:t>
      </w:r>
    </w:p>
    <w:p>
      <w:r>
        <w:t>Models: ActivityLog — user, action, module_name, description, ip_address, metadata (JSON), created_at</w:t>
      </w:r>
    </w:p>
    <w:p>
      <w:r>
        <w:t>Key files: activity_logs/models.py, services.py, middleware.py</w:t>
      </w:r>
    </w:p>
    <w:p>
      <w:r>
        <w:t>Database tables: activity_logs_activitylog</w:t>
      </w:r>
    </w:p>
    <w:p>
      <w:r>
        <w:rPr>
          <w:b/>
        </w:rPr>
        <w:t>URLs: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URL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/accounts/activity-logs/</w:t>
            </w:r>
          </w:p>
        </w:tc>
        <w:tc>
          <w:tcPr>
            <w:tcW w:type="dxa" w:w="4320"/>
          </w:tcPr>
          <w:p>
            <w:r>
              <w:t>Primary activity log UI</w:t>
            </w:r>
          </w:p>
        </w:tc>
      </w:tr>
      <w:tr>
        <w:tc>
          <w:tcPr>
            <w:tcW w:type="dxa" w:w="4320"/>
          </w:tcPr>
          <w:p>
            <w:r>
              <w:t>/activity/</w:t>
            </w:r>
          </w:p>
        </w:tc>
        <w:tc>
          <w:tcPr>
            <w:tcW w:type="dxa" w:w="4320"/>
          </w:tcPr>
          <w:p>
            <w:r>
              <w:t>Legacy redirect</w:t>
            </w:r>
          </w:p>
        </w:tc>
      </w:tr>
    </w:tbl>
    <w:p/>
    <w:p>
      <w:r>
        <w:rPr>
          <w:b/>
        </w:rPr>
        <w:t>Features:</w:t>
      </w:r>
    </w:p>
    <w:p>
      <w:pPr>
        <w:pStyle w:val="ListBullet"/>
      </w:pPr>
      <w:r>
        <w:t>Actions: login, logout, order_created, payment_created, ai_report_generated, after_photo_uploaded, etc.</w:t>
      </w:r>
    </w:p>
    <w:p>
      <w:pPr>
        <w:pStyle w:val="ListBullet"/>
      </w:pPr>
      <w:r>
        <w:t>IP address and user agent capture</w:t>
      </w:r>
    </w:p>
    <w:p>
      <w:pPr>
        <w:pStyle w:val="ListBullet"/>
      </w:pPr>
      <w:r>
        <w:t>Filter by action and module</w:t>
      </w:r>
    </w:p>
    <w:p/>
    <w:p>
      <w:r>
        <w:br w:type="page"/>
      </w:r>
    </w:p>
    <w:p>
      <w:pPr>
        <w:pStyle w:val="Heading1"/>
      </w:pPr>
      <w:r>
        <w:t>4. Database Schema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Module</w:t>
            </w:r>
          </w:p>
        </w:tc>
        <w:tc>
          <w:tcPr>
            <w:tcW w:type="dxa" w:w="4320"/>
          </w:tcPr>
          <w:p>
            <w:r>
              <w:t>Tables</w:t>
            </w:r>
          </w:p>
        </w:tc>
      </w:tr>
      <w:tr>
        <w:tc>
          <w:tcPr>
            <w:tcW w:type="dxa" w:w="4320"/>
          </w:tcPr>
          <w:p>
            <w:r>
              <w:t>accounts</w:t>
            </w:r>
          </w:p>
        </w:tc>
        <w:tc>
          <w:tcPr>
            <w:tcW w:type="dxa" w:w="4320"/>
          </w:tcPr>
          <w:p>
            <w:r>
              <w:t>accounts_user, accounts_staffprofile</w:t>
            </w:r>
          </w:p>
        </w:tc>
      </w:tr>
      <w:tr>
        <w:tc>
          <w:tcPr>
            <w:tcW w:type="dxa" w:w="4320"/>
          </w:tcPr>
          <w:p>
            <w:r>
              <w:t>customers</w:t>
            </w:r>
          </w:p>
        </w:tc>
        <w:tc>
          <w:tcPr>
            <w:tcW w:type="dxa" w:w="4320"/>
          </w:tcPr>
          <w:p>
            <w:r>
              <w:t>customers_customer</w:t>
            </w:r>
          </w:p>
        </w:tc>
      </w:tr>
      <w:tr>
        <w:tc>
          <w:tcPr>
            <w:tcW w:type="dxa" w:w="4320"/>
          </w:tcPr>
          <w:p>
            <w:r>
              <w:t>categories</w:t>
            </w:r>
          </w:p>
        </w:tc>
        <w:tc>
          <w:tcPr>
            <w:tcW w:type="dxa" w:w="4320"/>
          </w:tcPr>
          <w:p>
            <w:r>
              <w:t>categories_category</w:t>
            </w:r>
          </w:p>
        </w:tc>
      </w:tr>
      <w:tr>
        <w:tc>
          <w:tcPr>
            <w:tcW w:type="dxa" w:w="4320"/>
          </w:tcPr>
          <w:p>
            <w:r>
              <w:t>inventory</w:t>
            </w:r>
          </w:p>
        </w:tc>
        <w:tc>
          <w:tcPr>
            <w:tcW w:type="dxa" w:w="4320"/>
          </w:tcPr>
          <w:p>
            <w:r>
              <w:t>inventory_item</w:t>
            </w:r>
          </w:p>
        </w:tc>
      </w:tr>
      <w:tr>
        <w:tc>
          <w:tcPr>
            <w:tcW w:type="dxa" w:w="4320"/>
          </w:tcPr>
          <w:p>
            <w:r>
              <w:t>orders</w:t>
            </w:r>
          </w:p>
        </w:tc>
        <w:tc>
          <w:tcPr>
            <w:tcW w:type="dxa" w:w="4320"/>
          </w:tcPr>
          <w:p>
            <w:r>
              <w:t>orders_order, orders_orderitem, orders_orderphoto</w:t>
            </w:r>
          </w:p>
        </w:tc>
      </w:tr>
      <w:tr>
        <w:tc>
          <w:tcPr>
            <w:tcW w:type="dxa" w:w="4320"/>
          </w:tcPr>
          <w:p>
            <w:r>
              <w:t>payments</w:t>
            </w:r>
          </w:p>
        </w:tc>
        <w:tc>
          <w:tcPr>
            <w:tcW w:type="dxa" w:w="4320"/>
          </w:tcPr>
          <w:p>
            <w:r>
              <w:t>payments_payment</w:t>
            </w:r>
          </w:p>
        </w:tc>
      </w:tr>
      <w:tr>
        <w:tc>
          <w:tcPr>
            <w:tcW w:type="dxa" w:w="4320"/>
          </w:tcPr>
          <w:p>
            <w:r>
              <w:t>billing</w:t>
            </w:r>
          </w:p>
        </w:tc>
        <w:tc>
          <w:tcPr>
            <w:tcW w:type="dxa" w:w="4320"/>
          </w:tcPr>
          <w:p>
            <w:r>
              <w:t>billing_bill</w:t>
            </w:r>
          </w:p>
        </w:tc>
      </w:tr>
      <w:tr>
        <w:tc>
          <w:tcPr>
            <w:tcW w:type="dxa" w:w="4320"/>
          </w:tcPr>
          <w:p>
            <w:r>
              <w:t>damage_detection</w:t>
            </w:r>
          </w:p>
        </w:tc>
        <w:tc>
          <w:tcPr>
            <w:tcW w:type="dxa" w:w="4320"/>
          </w:tcPr>
          <w:p>
            <w:r>
              <w:t>damage_detection_aidamagereport</w:t>
            </w:r>
          </w:p>
        </w:tc>
      </w:tr>
      <w:tr>
        <w:tc>
          <w:tcPr>
            <w:tcW w:type="dxa" w:w="4320"/>
          </w:tcPr>
          <w:p>
            <w:r>
              <w:t>activity_logs</w:t>
            </w:r>
          </w:p>
        </w:tc>
        <w:tc>
          <w:tcPr>
            <w:tcW w:type="dxa" w:w="4320"/>
          </w:tcPr>
          <w:p>
            <w:r>
              <w:t>activity_logs_activitylog</w:t>
            </w:r>
          </w:p>
        </w:tc>
      </w:tr>
      <w:tr>
        <w:tc>
          <w:tcPr>
            <w:tcW w:type="dxa" w:w="4320"/>
          </w:tcPr>
          <w:p>
            <w:r>
              <w:t>Django system</w:t>
            </w:r>
          </w:p>
        </w:tc>
        <w:tc>
          <w:tcPr>
            <w:tcW w:type="dxa" w:w="4320"/>
          </w:tcPr>
          <w:p>
            <w:r>
              <w:t>auth_permission, auth_group, django_content_type, django_session, django_admin_log</w:t>
            </w:r>
          </w:p>
        </w:tc>
      </w:tr>
    </w:tbl>
    <w:p/>
    <w:p>
      <w:pPr>
        <w:pStyle w:val="Heading1"/>
      </w:pPr>
      <w:r>
        <w:t>5. Role-Based Permissions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Role</w:t>
            </w:r>
          </w:p>
        </w:tc>
        <w:tc>
          <w:tcPr>
            <w:tcW w:type="dxa" w:w="4320"/>
          </w:tcPr>
          <w:p>
            <w:r>
              <w:t>Access</w:t>
            </w:r>
          </w:p>
        </w:tc>
      </w:tr>
      <w:tr>
        <w:tc>
          <w:tcPr>
            <w:tcW w:type="dxa" w:w="4320"/>
          </w:tcPr>
          <w:p>
            <w:r>
              <w:t>Admin</w:t>
            </w:r>
          </w:p>
        </w:tc>
        <w:tc>
          <w:tcPr>
            <w:tcW w:type="dxa" w:w="4320"/>
          </w:tcPr>
          <w:p>
            <w:r>
              <w:t>Full access — staff, settings, activity logs, price override, all modules</w:t>
            </w:r>
          </w:p>
        </w:tc>
      </w:tr>
      <w:tr>
        <w:tc>
          <w:tcPr>
            <w:tcW w:type="dxa" w:w="4320"/>
          </w:tcPr>
          <w:p>
            <w:r>
              <w:t>Counter Staff</w:t>
            </w:r>
          </w:p>
        </w:tc>
        <w:tc>
          <w:tcPr>
            <w:tcW w:type="dxa" w:w="4320"/>
          </w:tcPr>
          <w:p>
            <w:r>
              <w:t>Customers, orders, payments, billing, reports, AI damage detection — no staff/settings/activity logs</w:t>
            </w:r>
          </w:p>
        </w:tc>
      </w:tr>
      <w:tr>
        <w:tc>
          <w:tcPr>
            <w:tcW w:type="dxa" w:w="4320"/>
          </w:tcPr>
          <w:p>
            <w:r>
              <w:t>Delivery Staff</w:t>
            </w:r>
          </w:p>
        </w:tc>
        <w:tc>
          <w:tcPr>
            <w:tcW w:type="dxa" w:w="4320"/>
          </w:tcPr>
          <w:p>
            <w:r>
              <w:t>View orders, update delivery status, view payments/billing only</w:t>
            </w:r>
          </w:p>
        </w:tc>
      </w:tr>
    </w:tbl>
    <w:p/>
    <w:p>
      <w:pPr>
        <w:pStyle w:val="Heading1"/>
      </w:pPr>
      <w:r>
        <w:t>6. Media &amp; File Storage Paths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Type</w:t>
            </w:r>
          </w:p>
        </w:tc>
        <w:tc>
          <w:tcPr>
            <w:tcW w:type="dxa" w:w="4320"/>
          </w:tcPr>
          <w:p>
            <w:r>
              <w:t>Path</w:t>
            </w:r>
          </w:p>
        </w:tc>
      </w:tr>
      <w:tr>
        <w:tc>
          <w:tcPr>
            <w:tcW w:type="dxa" w:w="4320"/>
          </w:tcPr>
          <w:p>
            <w:r>
              <w:t>Before photos</w:t>
            </w:r>
          </w:p>
        </w:tc>
        <w:tc>
          <w:tcPr>
            <w:tcW w:type="dxa" w:w="4320"/>
          </w:tcPr>
          <w:p>
            <w:r>
              <w:t>media/orders/&lt;order_number&gt;/before/</w:t>
            </w:r>
          </w:p>
        </w:tc>
      </w:tr>
      <w:tr>
        <w:tc>
          <w:tcPr>
            <w:tcW w:type="dxa" w:w="4320"/>
          </w:tcPr>
          <w:p>
            <w:r>
              <w:t>After photos</w:t>
            </w:r>
          </w:p>
        </w:tc>
        <w:tc>
          <w:tcPr>
            <w:tcW w:type="dxa" w:w="4320"/>
          </w:tcPr>
          <w:p>
            <w:r>
              <w:t>media/orders/&lt;order_number&gt;/after/</w:t>
            </w:r>
          </w:p>
        </w:tc>
      </w:tr>
      <w:tr>
        <w:tc>
          <w:tcPr>
            <w:tcW w:type="dxa" w:w="4320"/>
          </w:tcPr>
          <w:p>
            <w:r>
              <w:t>AI difference images</w:t>
            </w:r>
          </w:p>
        </w:tc>
        <w:tc>
          <w:tcPr>
            <w:tcW w:type="dxa" w:w="4320"/>
          </w:tcPr>
          <w:p>
            <w:r>
              <w:t>media/orders/ai_reports/</w:t>
            </w:r>
          </w:p>
        </w:tc>
      </w:tr>
      <w:tr>
        <w:tc>
          <w:tcPr>
            <w:tcW w:type="dxa" w:w="4320"/>
          </w:tcPr>
          <w:p>
            <w:r>
              <w:t>Invoice PDFs</w:t>
            </w:r>
          </w:p>
        </w:tc>
        <w:tc>
          <w:tcPr>
            <w:tcW w:type="dxa" w:w="4320"/>
          </w:tcPr>
          <w:p>
            <w:r>
              <w:t>media/invoices/&lt;order_number&gt;/</w:t>
            </w:r>
          </w:p>
        </w:tc>
      </w:tr>
    </w:tbl>
    <w:p/>
    <w:p>
      <w:pPr>
        <w:pStyle w:val="Heading1"/>
      </w:pPr>
      <w:r>
        <w:t>7. Testing</w:t>
      </w:r>
    </w:p>
    <w:p>
      <w:r>
        <w:t>Run: python manage.py test</w:t>
      </w:r>
    </w:p>
    <w:p>
      <w:r>
        <w:t>Current test count: 80 tests across accounts, customers, orders, payments, billing, reports, damage_detection, activity_logs, inventory, categories.</w:t>
      </w:r>
    </w:p>
    <w:p>
      <w:r>
        <w:t>All tests should pass before deployment.</w:t>
      </w:r>
    </w:p>
    <w:p>
      <w:pPr>
        <w:pStyle w:val="Heading1"/>
      </w:pPr>
      <w:r>
        <w:t>8. Production Deployment Notes</w:t>
      </w:r>
    </w:p>
    <w:p>
      <w:pPr>
        <w:pStyle w:val="ListBullet"/>
      </w:pPr>
      <w:r>
        <w:t>Set DEBUG=False in .env</w:t>
      </w:r>
    </w:p>
    <w:p>
      <w:pPr>
        <w:pStyle w:val="ListBullet"/>
      </w:pPr>
      <w:r>
        <w:t>Use strong SECRET_KEY</w:t>
      </w:r>
    </w:p>
    <w:p>
      <w:pPr>
        <w:pStyle w:val="ListBullet"/>
      </w:pPr>
      <w:r>
        <w:t>Configure ALLOWED_HOSTS for your domain</w:t>
      </w:r>
    </w:p>
    <w:p>
      <w:pPr>
        <w:pStyle w:val="ListBullet"/>
      </w:pPr>
      <w:r>
        <w:t>Use PostgreSQL (USE_SQLITE=False)</w:t>
      </w:r>
    </w:p>
    <w:p>
      <w:pPr>
        <w:pStyle w:val="ListBullet"/>
      </w:pPr>
      <w:r>
        <w:t>Run: python manage.py collectstatic</w:t>
      </w:r>
    </w:p>
    <w:p>
      <w:pPr>
        <w:pStyle w:val="ListBullet"/>
      </w:pPr>
      <w:r>
        <w:t>Serve with Gunicorn behind Nginx or IIS</w:t>
      </w:r>
    </w:p>
    <w:p>
      <w:pPr>
        <w:pStyle w:val="ListBullet"/>
      </w:pPr>
      <w:r>
        <w:t>Enable HTTPS — SESSION_COOKIE_SECURE and CSRF_COOKIE_SECURE auto-enabled when DEBUG=False</w:t>
      </w:r>
    </w:p>
    <w:p>
      <w:pPr>
        <w:pStyle w:val="ListBullet"/>
      </w:pPr>
      <w:r>
        <w:t>Back up media/ folder regularly (photos and invoices)</w:t>
      </w:r>
    </w:p>
    <w:p>
      <w:pPr>
        <w:pStyle w:val="ListBullet"/>
      </w:pPr>
      <w:r>
        <w:t>Keep .env out of version control (.gitignore)</w:t>
      </w:r>
    </w:p>
    <w:p>
      <w:pPr>
        <w:pStyle w:val="Heading1"/>
      </w:pPr>
      <w:r>
        <w:t>9. Troubleshooting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Issue</w:t>
            </w:r>
          </w:p>
        </w:tc>
        <w:tc>
          <w:tcPr>
            <w:tcW w:type="dxa" w:w="4320"/>
          </w:tcPr>
          <w:p>
            <w:r>
              <w:t>Solution</w:t>
            </w:r>
          </w:p>
        </w:tc>
      </w:tr>
      <w:tr>
        <w:tc>
          <w:tcPr>
            <w:tcW w:type="dxa" w:w="4320"/>
          </w:tcPr>
          <w:p>
            <w:r>
              <w:t>ERR_CONNECTION_REFUSED on login</w:t>
            </w:r>
          </w:p>
        </w:tc>
        <w:tc>
          <w:tcPr>
            <w:tcW w:type="dxa" w:w="4320"/>
          </w:tcPr>
          <w:p>
            <w:r>
              <w:t>Django server not running — run: python manage.py runserver 127.0.0.1:8003</w:t>
            </w:r>
          </w:p>
        </w:tc>
      </w:tr>
      <w:tr>
        <w:tc>
          <w:tcPr>
            <w:tcW w:type="dxa" w:w="4320"/>
          </w:tcPr>
          <w:p>
            <w:r>
              <w:t>CSRF verification failed on logout</w:t>
            </w:r>
          </w:p>
        </w:tc>
        <w:tc>
          <w:tcPr>
            <w:tcW w:type="dxa" w:w="4320"/>
          </w:tcPr>
          <w:p>
            <w:r>
              <w:t>Hard refresh (Ctrl+Shift+R) — fixed via service worker update</w:t>
            </w:r>
          </w:p>
        </w:tc>
      </w:tr>
      <w:tr>
        <w:tc>
          <w:tcPr>
            <w:tcW w:type="dxa" w:w="4320"/>
          </w:tcPr>
          <w:p>
            <w:r>
              <w:t>No module named cv2</w:t>
            </w:r>
          </w:p>
        </w:tc>
        <w:tc>
          <w:tcPr>
            <w:tcW w:type="dxa" w:w="4320"/>
          </w:tcPr>
          <w:p>
            <w:r>
              <w:t>pip install opencv-python-headless scikit-image numpy</w:t>
            </w:r>
          </w:p>
        </w:tc>
      </w:tr>
      <w:tr>
        <w:tc>
          <w:tcPr>
            <w:tcW w:type="dxa" w:w="4320"/>
          </w:tcPr>
          <w:p>
            <w:r>
              <w:t>PostgreSQL authentication failed</w:t>
            </w:r>
          </w:p>
        </w:tc>
        <w:tc>
          <w:tcPr>
            <w:tcW w:type="dxa" w:w="4320"/>
          </w:tcPr>
          <w:p>
            <w:r>
              <w:t>Check DB_PASSWORD in .env matches pgAdmin/PostgreSQL password</w:t>
            </w:r>
          </w:p>
        </w:tc>
      </w:tr>
      <w:tr>
        <w:tc>
          <w:tcPr>
            <w:tcW w:type="dxa" w:w="4320"/>
          </w:tcPr>
          <w:p>
            <w:r>
              <w:t>WeasyPrint failed</w:t>
            </w:r>
          </w:p>
        </w:tc>
        <w:tc>
          <w:tcPr>
            <w:tcW w:type="dxa" w:w="4320"/>
          </w:tcPr>
          <w:p>
            <w:r>
              <w:t>Normal on Windows — ReportLab fallback generates PDFs automatically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