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48"/>
        </w:rPr>
        <w:t>DryClean360</w:t>
        <w:br/>
        <w:t>End-to-End Testing Guide</w:t>
      </w:r>
    </w:p>
    <w:p>
      <w:pPr>
        <w:jc w:val="center"/>
      </w:pPr>
      <w:r>
        <w:t>Pilot Client: National Dry Cleaners</w:t>
        <w:br/>
        <w:t>Manual QA / UAT Document</w:t>
        <w:br/>
        <w:t>Generated: 23 June 2026</w:t>
      </w:r>
    </w:p>
    <w:p>
      <w:r>
        <w:br w:type="page"/>
      </w:r>
    </w:p>
    <w:p>
      <w:pPr>
        <w:pStyle w:val="Heading1"/>
      </w:pPr>
      <w:r>
        <w:t>0. Purpose of This Document</w:t>
      </w:r>
    </w:p>
    <w:p>
      <w:r>
        <w:t>This guide provides step-by-step instructions to manually test every module of DryClean360 from login to logout. Use it for User Acceptance Testing (UAT), pilot deployment verification, and staff training.</w:t>
      </w:r>
    </w:p>
    <w:p>
      <w:pPr>
        <w:pStyle w:val="Heading2"/>
      </w:pPr>
      <w:r>
        <w:t>0.1 Before You Start</w:t>
      </w:r>
    </w:p>
    <w:p>
      <w:pPr>
        <w:pStyle w:val="ListBullet"/>
      </w:pPr>
      <w:r>
        <w:t>Server running: python manage.py runserver 127.0.0.1:8003</w:t>
      </w:r>
    </w:p>
    <w:p>
      <w:pPr>
        <w:pStyle w:val="ListBullet"/>
      </w:pPr>
      <w:r>
        <w:t>Browser URL: http://127.0.0.1:8003/accounts/login/</w:t>
      </w:r>
    </w:p>
    <w:p>
      <w:pPr>
        <w:pStyle w:val="ListBullet"/>
      </w:pPr>
      <w:r>
        <w:t>Use only 127.0.0.1 (not localhost) consistently to avoid cookie issues</w:t>
      </w:r>
    </w:p>
    <w:p>
      <w:pPr>
        <w:pStyle w:val="ListBullet"/>
      </w:pPr>
      <w:r>
        <w:t>Database migrated: python manage.py migrate</w:t>
      </w:r>
    </w:p>
    <w:p>
      <w:pPr>
        <w:pStyle w:val="ListBullet"/>
      </w:pPr>
      <w:r>
        <w:t>Staff accounts exist: python manage.py create_initial_staff</w:t>
      </w:r>
    </w:p>
    <w:p>
      <w:pPr>
        <w:pStyle w:val="ListBullet"/>
      </w:pPr>
      <w:r>
        <w:t>Optional sample data: python manage.py seed_categories &amp;&amp; python manage.py seed_items</w:t>
      </w:r>
    </w:p>
    <w:p>
      <w:pPr>
        <w:pStyle w:val="ListBullet"/>
      </w:pPr>
      <w:r>
        <w:t>Keep a test image file ready (JPG/PNG) for photo upload tests</w:t>
      </w:r>
    </w:p>
    <w:p>
      <w:pPr>
        <w:pStyle w:val="ListBullet"/>
      </w:pPr>
      <w:r>
        <w:t>Use Chrome or Edge for best tablet/camera capture support</w:t>
      </w:r>
    </w:p>
    <w:p>
      <w:pPr>
        <w:pStyle w:val="Heading2"/>
      </w:pPr>
      <w:r>
        <w:t>0.2 Test Accounts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Username</w:t>
            </w:r>
          </w:p>
        </w:tc>
        <w:tc>
          <w:tcPr>
            <w:tcW w:type="dxa" w:w="2160"/>
          </w:tcPr>
          <w:p>
            <w:r>
              <w:t>Password</w:t>
            </w:r>
          </w:p>
        </w:tc>
        <w:tc>
          <w:tcPr>
            <w:tcW w:type="dxa" w:w="2160"/>
          </w:tcPr>
          <w:p>
            <w:r>
              <w:t>Role</w:t>
            </w:r>
          </w:p>
        </w:tc>
        <w:tc>
          <w:tcPr>
            <w:tcW w:type="dxa" w:w="2160"/>
          </w:tcPr>
          <w:p>
            <w:r>
              <w:t>Use For</w:t>
            </w:r>
          </w:p>
        </w:tc>
      </w:tr>
      <w:tr>
        <w:tc>
          <w:tcPr>
            <w:tcW w:type="dxa" w:w="2160"/>
          </w:tcPr>
          <w:p>
            <w:r>
              <w:t>admin</w:t>
            </w:r>
          </w:p>
        </w:tc>
        <w:tc>
          <w:tcPr>
            <w:tcW w:type="dxa" w:w="2160"/>
          </w:tcPr>
          <w:p>
            <w:r>
              <w:t>Admin@123</w:t>
            </w:r>
          </w:p>
        </w:tc>
        <w:tc>
          <w:tcPr>
            <w:tcW w:type="dxa" w:w="2160"/>
          </w:tcPr>
          <w:p>
            <w:r>
              <w:t>Admin</w:t>
            </w:r>
          </w:p>
        </w:tc>
        <w:tc>
          <w:tcPr>
            <w:tcW w:type="dxa" w:w="2160"/>
          </w:tcPr>
          <w:p>
            <w:r>
              <w:t>Full access — all modules</w:t>
            </w:r>
          </w:p>
        </w:tc>
      </w:tr>
      <w:tr>
        <w:tc>
          <w:tcPr>
            <w:tcW w:type="dxa" w:w="2160"/>
          </w:tcPr>
          <w:p>
            <w:r>
              <w:t>counter1</w:t>
            </w:r>
          </w:p>
        </w:tc>
        <w:tc>
          <w:tcPr>
            <w:tcW w:type="dxa" w:w="2160"/>
          </w:tcPr>
          <w:p>
            <w:r>
              <w:t>Counter@123</w:t>
            </w:r>
          </w:p>
        </w:tc>
        <w:tc>
          <w:tcPr>
            <w:tcW w:type="dxa" w:w="2160"/>
          </w:tcPr>
          <w:p>
            <w:r>
              <w:t>Counter Staff</w:t>
            </w:r>
          </w:p>
        </w:tc>
        <w:tc>
          <w:tcPr>
            <w:tcW w:type="dxa" w:w="2160"/>
          </w:tcPr>
          <w:p>
            <w:r>
              <w:t>Day-to-day counter operations</w:t>
            </w:r>
          </w:p>
        </w:tc>
      </w:tr>
      <w:tr>
        <w:tc>
          <w:tcPr>
            <w:tcW w:type="dxa" w:w="2160"/>
          </w:tcPr>
          <w:p>
            <w:r>
              <w:t>delivery1</w:t>
            </w:r>
          </w:p>
        </w:tc>
        <w:tc>
          <w:tcPr>
            <w:tcW w:type="dxa" w:w="2160"/>
          </w:tcPr>
          <w:p>
            <w:r>
              <w:t>Delivery@123</w:t>
            </w:r>
          </w:p>
        </w:tc>
        <w:tc>
          <w:tcPr>
            <w:tcW w:type="dxa" w:w="2160"/>
          </w:tcPr>
          <w:p>
            <w:r>
              <w:t>Delivery Staff</w:t>
            </w:r>
          </w:p>
        </w:tc>
        <w:tc>
          <w:tcPr>
            <w:tcW w:type="dxa" w:w="2160"/>
          </w:tcPr>
          <w:p>
            <w:r>
              <w:t>Limited access verification</w:t>
            </w:r>
          </w:p>
        </w:tc>
      </w:tr>
    </w:tbl>
    <w:p/>
    <w:p>
      <w:pPr>
        <w:pStyle w:val="Heading2"/>
      </w:pPr>
      <w:r>
        <w:t>0.3 Test Result Recording</w:t>
      </w:r>
    </w:p>
    <w:p>
      <w:r>
        <w:t>For each test case, record:</w:t>
      </w:r>
    </w:p>
    <w:p>
      <w:pPr>
        <w:pStyle w:val="ListBullet"/>
      </w:pPr>
      <w:r>
        <w:t>PASS / FAIL / BLOCKED</w:t>
      </w:r>
    </w:p>
    <w:p>
      <w:pPr>
        <w:pStyle w:val="ListBullet"/>
      </w:pPr>
      <w:r>
        <w:t>Tester name and date</w:t>
      </w:r>
    </w:p>
    <w:p>
      <w:pPr>
        <w:pStyle w:val="ListBullet"/>
      </w:pPr>
      <w:r>
        <w:t>Screenshot or order number if applicable</w:t>
      </w:r>
    </w:p>
    <w:p>
      <w:pPr>
        <w:pStyle w:val="ListBullet"/>
      </w:pPr>
      <w:r>
        <w:t>Notes for any failure</w:t>
      </w:r>
    </w:p>
    <w:p>
      <w:r>
        <w:br w:type="page"/>
      </w:r>
    </w:p>
    <w:p>
      <w:pPr>
        <w:pStyle w:val="Heading1"/>
      </w:pPr>
      <w:r>
        <w:t>1. Module 1 — Authentication &amp; Dashboard</w:t>
      </w:r>
    </w:p>
    <w:p>
      <w:r>
        <w:t>URL base: /accounts/  |  Dashboard: /</w:t>
      </w:r>
    </w:p>
    <w:p>
      <w:pPr>
        <w:pStyle w:val="Heading3"/>
      </w:pPr>
      <w:r>
        <w:t>TC-1.1: Login page loads</w:t>
      </w:r>
    </w:p>
    <w:p>
      <w:r>
        <w:rPr>
          <w:b/>
        </w:rPr>
        <w:t>Role: Any (not logged in)</w:t>
      </w:r>
    </w:p>
    <w:p>
      <w:r>
        <w:rPr>
          <w:b/>
        </w:rPr>
        <w:t>Preconditions:</w:t>
      </w:r>
    </w:p>
    <w:p>
      <w:pPr>
        <w:pStyle w:val="ListBullet"/>
      </w:pPr>
      <w:r>
        <w:t>Server is running</w:t>
      </w:r>
    </w:p>
    <w:p>
      <w:r>
        <w:rPr>
          <w:b/>
        </w:rPr>
        <w:t>Steps:</w:t>
      </w:r>
    </w:p>
    <w:p>
      <w:pPr>
        <w:pStyle w:val="ListNumber"/>
      </w:pPr>
      <w:r>
        <w:t>Open http://127.0.0.1:8003/accounts/login/</w:t>
      </w:r>
    </w:p>
    <w:p>
      <w:pPr>
        <w:pStyle w:val="ListNumber"/>
      </w:pPr>
      <w:r>
        <w:t>Observe the login form</w:t>
      </w:r>
    </w:p>
    <w:p>
      <w:r>
        <w:rPr>
          <w:b/>
        </w:rPr>
        <w:t>Expected Result:</w:t>
      </w:r>
    </w:p>
    <w:p>
      <w:pPr>
        <w:pStyle w:val="ListBullet"/>
      </w:pPr>
      <w:r>
        <w:t>Login page displays 'Staff Login'</w:t>
      </w:r>
    </w:p>
    <w:p>
      <w:pPr>
        <w:pStyle w:val="ListBullet"/>
      </w:pPr>
      <w:r>
        <w:t>Username and password fields visible</w:t>
      </w:r>
    </w:p>
    <w:p>
      <w:pPr>
        <w:pStyle w:val="ListBullet"/>
      </w:pPr>
      <w:r>
        <w:t>Forgot password link visible</w:t>
      </w:r>
    </w:p>
    <w:p/>
    <w:p>
      <w:pPr>
        <w:pStyle w:val="Heading3"/>
      </w:pPr>
      <w:r>
        <w:t>TC-1.2: Successful admin login</w:t>
      </w:r>
    </w:p>
    <w:p>
      <w:r>
        <w:rPr>
          <w:b/>
        </w:rPr>
        <w:t>Role: admin</w:t>
      </w:r>
    </w:p>
    <w:p>
      <w:r>
        <w:rPr>
          <w:b/>
        </w:rPr>
        <w:t>Preconditions:</w:t>
      </w:r>
    </w:p>
    <w:p>
      <w:pPr>
        <w:pStyle w:val="ListBullet"/>
      </w:pPr>
      <w:r>
        <w:t>Not logged in</w:t>
      </w:r>
    </w:p>
    <w:p>
      <w:r>
        <w:rPr>
          <w:b/>
        </w:rPr>
        <w:t>Steps:</w:t>
      </w:r>
    </w:p>
    <w:p>
      <w:pPr>
        <w:pStyle w:val="ListNumber"/>
      </w:pPr>
      <w:r>
        <w:t>Enter username: admin</w:t>
      </w:r>
    </w:p>
    <w:p>
      <w:pPr>
        <w:pStyle w:val="ListNumber"/>
      </w:pPr>
      <w:r>
        <w:t>Enter password: Admin@123</w:t>
      </w:r>
    </w:p>
    <w:p>
      <w:pPr>
        <w:pStyle w:val="ListNumber"/>
      </w:pPr>
      <w:r>
        <w:t>Click Login</w:t>
      </w:r>
    </w:p>
    <w:p>
      <w:r>
        <w:rPr>
          <w:b/>
        </w:rPr>
        <w:t>Expected Result:</w:t>
      </w:r>
    </w:p>
    <w:p>
      <w:pPr>
        <w:pStyle w:val="ListBullet"/>
      </w:pPr>
      <w:r>
        <w:t>Redirected to Dashboard (/)</w:t>
      </w:r>
    </w:p>
    <w:p>
      <w:pPr>
        <w:pStyle w:val="ListBullet"/>
      </w:pPr>
      <w:r>
        <w:t>Welcome message shown</w:t>
      </w:r>
    </w:p>
    <w:p>
      <w:pPr>
        <w:pStyle w:val="ListBullet"/>
      </w:pPr>
      <w:r>
        <w:t>Sidebar shows all menu items for Admin</w:t>
      </w:r>
    </w:p>
    <w:p>
      <w:pPr>
        <w:pStyle w:val="ListBullet"/>
      </w:pPr>
      <w:r>
        <w:t>User name 'Riyaz' or 'admin' shown in sidebar footer</w:t>
      </w:r>
    </w:p>
    <w:p/>
    <w:p>
      <w:pPr>
        <w:pStyle w:val="Heading3"/>
      </w:pPr>
      <w:r>
        <w:t>TC-1.3: Invalid login rejected</w:t>
      </w:r>
    </w:p>
    <w:p>
      <w:r>
        <w:rPr>
          <w:b/>
        </w:rPr>
        <w:t>Role: Any</w:t>
      </w:r>
    </w:p>
    <w:p>
      <w:r>
        <w:rPr>
          <w:b/>
        </w:rPr>
        <w:t>Preconditions:</w:t>
      </w:r>
    </w:p>
    <w:p>
      <w:pPr>
        <w:pStyle w:val="ListBullet"/>
      </w:pPr>
      <w:r>
        <w:t>Not logged in</w:t>
      </w:r>
    </w:p>
    <w:p>
      <w:r>
        <w:rPr>
          <w:b/>
        </w:rPr>
        <w:t>Steps:</w:t>
      </w:r>
    </w:p>
    <w:p>
      <w:pPr>
        <w:pStyle w:val="ListNumber"/>
      </w:pPr>
      <w:r>
        <w:t>Enter username: admin</w:t>
      </w:r>
    </w:p>
    <w:p>
      <w:pPr>
        <w:pStyle w:val="ListNumber"/>
      </w:pPr>
      <w:r>
        <w:t>Enter wrong password: wrongpass</w:t>
      </w:r>
    </w:p>
    <w:p>
      <w:pPr>
        <w:pStyle w:val="ListNumber"/>
      </w:pPr>
      <w:r>
        <w:t>Click Login</w:t>
      </w:r>
    </w:p>
    <w:p>
      <w:r>
        <w:rPr>
          <w:b/>
        </w:rPr>
        <w:t>Expected Result:</w:t>
      </w:r>
    </w:p>
    <w:p>
      <w:pPr>
        <w:pStyle w:val="ListBullet"/>
      </w:pPr>
      <w:r>
        <w:t>Stays on login page</w:t>
      </w:r>
    </w:p>
    <w:p>
      <w:pPr>
        <w:pStyle w:val="ListBullet"/>
      </w:pPr>
      <w:r>
        <w:t>Error message displayed</w:t>
      </w:r>
    </w:p>
    <w:p>
      <w:pPr>
        <w:pStyle w:val="ListBullet"/>
      </w:pPr>
      <w:r>
        <w:t>Not redirected to dashboard</w:t>
      </w:r>
    </w:p>
    <w:p/>
    <w:p>
      <w:pPr>
        <w:pStyle w:val="Heading3"/>
      </w:pPr>
      <w:r>
        <w:t>TC-1.4: Dashboard stats display</w:t>
      </w:r>
    </w:p>
    <w:p>
      <w:r>
        <w:rPr>
          <w:b/>
        </w:rPr>
        <w:t>Role: admin</w:t>
      </w:r>
    </w:p>
    <w:p>
      <w:r>
        <w:rPr>
          <w:b/>
        </w:rPr>
        <w:t>Preconditions:</w:t>
      </w:r>
    </w:p>
    <w:p>
      <w:pPr>
        <w:pStyle w:val="ListBullet"/>
      </w:pPr>
      <w:r>
        <w:t>Logged in as admin</w:t>
      </w:r>
    </w:p>
    <w:p>
      <w:r>
        <w:rPr>
          <w:b/>
        </w:rPr>
        <w:t>Steps:</w:t>
      </w:r>
    </w:p>
    <w:p>
      <w:pPr>
        <w:pStyle w:val="ListNumber"/>
      </w:pPr>
      <w:r>
        <w:t>Go to Dashboard (click 'D' in sidebar or visit /)</w:t>
      </w:r>
    </w:p>
    <w:p>
      <w:pPr>
        <w:pStyle w:val="ListNumber"/>
      </w:pPr>
      <w:r>
        <w:t>Review all stat cards</w:t>
      </w:r>
    </w:p>
    <w:p>
      <w:r>
        <w:rPr>
          <w:b/>
        </w:rPr>
        <w:t>Expected Result:</w:t>
      </w:r>
    </w:p>
    <w:p>
      <w:pPr>
        <w:pStyle w:val="ListBullet"/>
      </w:pPr>
      <w:r>
        <w:t>Today's Orders, Pending Orders, Revenue cards show numbers</w:t>
      </w:r>
    </w:p>
    <w:p>
      <w:pPr>
        <w:pStyle w:val="ListBullet"/>
      </w:pPr>
      <w:r>
        <w:t>Recent Orders table visible (or 'No orders yet')</w:t>
      </w:r>
    </w:p>
    <w:p>
      <w:pPr>
        <w:pStyle w:val="ListBullet"/>
      </w:pPr>
      <w:r>
        <w:t>Recent Payments table visible</w:t>
      </w:r>
    </w:p>
    <w:p>
      <w:pPr>
        <w:pStyle w:val="ListBullet"/>
      </w:pPr>
      <w:r>
        <w:t>No error on page</w:t>
      </w:r>
    </w:p>
    <w:p/>
    <w:p>
      <w:pPr>
        <w:pStyle w:val="Heading3"/>
      </w:pPr>
      <w:r>
        <w:t>TC-1.5: Logout</w:t>
      </w:r>
    </w:p>
    <w:p>
      <w:r>
        <w:rPr>
          <w:b/>
        </w:rPr>
        <w:t>Role: admin</w:t>
      </w:r>
    </w:p>
    <w:p>
      <w:r>
        <w:rPr>
          <w:b/>
        </w:rPr>
        <w:t>Preconditions:</w:t>
      </w:r>
    </w:p>
    <w:p>
      <w:pPr>
        <w:pStyle w:val="ListBullet"/>
      </w:pPr>
      <w:r>
        <w:t>Logged in as admin</w:t>
      </w:r>
    </w:p>
    <w:p>
      <w:r>
        <w:rPr>
          <w:b/>
        </w:rPr>
        <w:t>Steps:</w:t>
      </w:r>
    </w:p>
    <w:p>
      <w:pPr>
        <w:pStyle w:val="ListNumber"/>
      </w:pPr>
      <w:r>
        <w:t>Click Logout button in sidebar footer</w:t>
      </w:r>
    </w:p>
    <w:p>
      <w:r>
        <w:rPr>
          <w:b/>
        </w:rPr>
        <w:t>Expected Result:</w:t>
      </w:r>
    </w:p>
    <w:p>
      <w:pPr>
        <w:pStyle w:val="ListBullet"/>
      </w:pPr>
      <w:r>
        <w:t>Redirected to login page</w:t>
      </w:r>
    </w:p>
    <w:p>
      <w:pPr>
        <w:pStyle w:val="ListBullet"/>
      </w:pPr>
      <w:r>
        <w:t>No CSRF 403 error</w:t>
      </w:r>
    </w:p>
    <w:p>
      <w:pPr>
        <w:pStyle w:val="ListBullet"/>
      </w:pPr>
      <w:r>
        <w:t>Cannot access / without logging in again</w:t>
      </w:r>
    </w:p>
    <w:p/>
    <w:p>
      <w:pPr>
        <w:pStyle w:val="Heading3"/>
      </w:pPr>
      <w:r>
        <w:t>TC-1.6: Forgot password page</w:t>
      </w:r>
    </w:p>
    <w:p>
      <w:r>
        <w:rPr>
          <w:b/>
        </w:rPr>
        <w:t>Role: Any (not logged in)</w:t>
      </w:r>
    </w:p>
    <w:p>
      <w:r>
        <w:rPr>
          <w:b/>
        </w:rPr>
        <w:t>Preconditions:</w:t>
      </w:r>
    </w:p>
    <w:p>
      <w:pPr>
        <w:pStyle w:val="ListBullet"/>
      </w:pPr>
      <w:r>
        <w:t>Logged out</w:t>
      </w:r>
    </w:p>
    <w:p>
      <w:r>
        <w:rPr>
          <w:b/>
        </w:rPr>
        <w:t>Steps:</w:t>
      </w:r>
    </w:p>
    <w:p>
      <w:pPr>
        <w:pStyle w:val="ListNumber"/>
      </w:pPr>
      <w:r>
        <w:t>On login page, click 'Forgot password' or go to /accounts/password-reset/</w:t>
      </w:r>
    </w:p>
    <w:p>
      <w:pPr>
        <w:pStyle w:val="ListNumber"/>
      </w:pPr>
      <w:r>
        <w:t>Enter email: admin@nationaldrycleaners.in</w:t>
      </w:r>
    </w:p>
    <w:p>
      <w:pPr>
        <w:pStyle w:val="ListNumber"/>
      </w:pPr>
      <w:r>
        <w:t>Submit form</w:t>
      </w:r>
    </w:p>
    <w:p>
      <w:r>
        <w:rPr>
          <w:b/>
        </w:rPr>
        <w:t>Expected Result:</w:t>
      </w:r>
    </w:p>
    <w:p>
      <w:pPr>
        <w:pStyle w:val="ListBullet"/>
      </w:pPr>
      <w:r>
        <w:t>Password reset confirmation page shown</w:t>
      </w:r>
    </w:p>
    <w:p>
      <w:pPr>
        <w:pStyle w:val="ListBullet"/>
      </w:pPr>
      <w:r>
        <w:t>In dev mode, email appears in terminal console</w:t>
      </w:r>
    </w:p>
    <w:p/>
    <w:p>
      <w:r>
        <w:br w:type="page"/>
      </w:r>
    </w:p>
    <w:p>
      <w:pPr>
        <w:pStyle w:val="Heading1"/>
      </w:pPr>
      <w:r>
        <w:t>2. Module 1b — Staff Management (Admin Only)</w:t>
      </w:r>
    </w:p>
    <w:p>
      <w:r>
        <w:t>URL: /accounts/staff/</w:t>
      </w:r>
    </w:p>
    <w:p>
      <w:pPr>
        <w:pStyle w:val="Heading3"/>
      </w:pPr>
      <w:r>
        <w:t>TC-2.1: Staff list (Admin)</w:t>
      </w:r>
    </w:p>
    <w:p>
      <w:r>
        <w:rPr>
          <w:b/>
        </w:rPr>
        <w:t>Role: admin</w:t>
      </w:r>
    </w:p>
    <w:p>
      <w:r>
        <w:rPr>
          <w:b/>
        </w:rPr>
        <w:t>Preconditions:</w:t>
      </w:r>
    </w:p>
    <w:p>
      <w:pPr>
        <w:pStyle w:val="ListBullet"/>
      </w:pPr>
      <w:r>
        <w:t>Logged in as admin</w:t>
      </w:r>
    </w:p>
    <w:p>
      <w:r>
        <w:rPr>
          <w:b/>
        </w:rPr>
        <w:t>Steps:</w:t>
      </w:r>
    </w:p>
    <w:p>
      <w:pPr>
        <w:pStyle w:val="ListNumber"/>
      </w:pPr>
      <w:r>
        <w:t>Click Staff in sidebar</w:t>
      </w:r>
    </w:p>
    <w:p>
      <w:pPr>
        <w:pStyle w:val="ListNumber"/>
      </w:pPr>
      <w:r>
        <w:t>Review staff list</w:t>
      </w:r>
    </w:p>
    <w:p>
      <w:r>
        <w:rPr>
          <w:b/>
        </w:rPr>
        <w:t>Expected Result:</w:t>
      </w:r>
    </w:p>
    <w:p>
      <w:pPr>
        <w:pStyle w:val="ListBullet"/>
      </w:pPr>
      <w:r>
        <w:t>admin, counter1, delivery1 visible</w:t>
      </w:r>
    </w:p>
    <w:p>
      <w:pPr>
        <w:pStyle w:val="ListBullet"/>
      </w:pPr>
      <w:r>
        <w:t>Role badges shown for each</w:t>
      </w:r>
    </w:p>
    <w:p/>
    <w:p>
      <w:pPr>
        <w:pStyle w:val="Heading3"/>
      </w:pPr>
      <w:r>
        <w:t>TC-2.2: Create new staff member</w:t>
      </w:r>
    </w:p>
    <w:p>
      <w:r>
        <w:rPr>
          <w:b/>
        </w:rPr>
        <w:t>Role: admin</w:t>
      </w:r>
    </w:p>
    <w:p>
      <w:r>
        <w:rPr>
          <w:b/>
        </w:rPr>
        <w:t>Preconditions:</w:t>
      </w:r>
    </w:p>
    <w:p>
      <w:pPr>
        <w:pStyle w:val="ListBullet"/>
      </w:pPr>
      <w:r>
        <w:t>Logged in as admin</w:t>
      </w:r>
    </w:p>
    <w:p>
      <w:r>
        <w:rPr>
          <w:b/>
        </w:rPr>
        <w:t>Steps:</w:t>
      </w:r>
    </w:p>
    <w:p>
      <w:pPr>
        <w:pStyle w:val="ListNumber"/>
      </w:pPr>
      <w:r>
        <w:t>Click Staff → Create / Add Staff</w:t>
      </w:r>
    </w:p>
    <w:p>
      <w:pPr>
        <w:pStyle w:val="ListNumber"/>
      </w:pPr>
      <w:r>
        <w:t>Fill: username=teststaff, password=Test@123, role=Counter Staff, name=Test Staff</w:t>
      </w:r>
    </w:p>
    <w:p>
      <w:pPr>
        <w:pStyle w:val="ListNumber"/>
      </w:pPr>
      <w:r>
        <w:t>Save</w:t>
      </w:r>
    </w:p>
    <w:p>
      <w:r>
        <w:rPr>
          <w:b/>
        </w:rPr>
        <w:t>Expected Result:</w:t>
      </w:r>
    </w:p>
    <w:p>
      <w:pPr>
        <w:pStyle w:val="ListBullet"/>
      </w:pPr>
      <w:r>
        <w:t>Redirected to staff list</w:t>
      </w:r>
    </w:p>
    <w:p>
      <w:pPr>
        <w:pStyle w:val="ListBullet"/>
      </w:pPr>
      <w:r>
        <w:t>New staff 'teststaff' appears in list</w:t>
      </w:r>
    </w:p>
    <w:p>
      <w:pPr>
        <w:pStyle w:val="ListBullet"/>
      </w:pPr>
      <w:r>
        <w:t>Can log in with new credentials</w:t>
      </w:r>
    </w:p>
    <w:p/>
    <w:p>
      <w:pPr>
        <w:pStyle w:val="Heading3"/>
      </w:pPr>
      <w:r>
        <w:t>TC-2.3: Counter staff cannot access Staff page</w:t>
      </w:r>
    </w:p>
    <w:p>
      <w:r>
        <w:rPr>
          <w:b/>
        </w:rPr>
        <w:t>Role: counter1</w:t>
      </w:r>
    </w:p>
    <w:p>
      <w:r>
        <w:rPr>
          <w:b/>
        </w:rPr>
        <w:t>Preconditions:</w:t>
      </w:r>
    </w:p>
    <w:p>
      <w:pPr>
        <w:pStyle w:val="ListBullet"/>
      </w:pPr>
      <w:r>
        <w:t>Logged in as counter1</w:t>
      </w:r>
    </w:p>
    <w:p>
      <w:r>
        <w:rPr>
          <w:b/>
        </w:rPr>
        <w:t>Steps:</w:t>
      </w:r>
    </w:p>
    <w:p>
      <w:pPr>
        <w:pStyle w:val="ListNumber"/>
      </w:pPr>
      <w:r>
        <w:t>Check sidebar — Staff link should NOT appear</w:t>
      </w:r>
    </w:p>
    <w:p>
      <w:pPr>
        <w:pStyle w:val="ListNumber"/>
      </w:pPr>
      <w:r>
        <w:t>Manually visit /accounts/staff/</w:t>
      </w:r>
    </w:p>
    <w:p>
      <w:r>
        <w:rPr>
          <w:b/>
        </w:rPr>
        <w:t>Expected Result:</w:t>
      </w:r>
    </w:p>
    <w:p>
      <w:pPr>
        <w:pStyle w:val="ListBullet"/>
      </w:pPr>
      <w:r>
        <w:t>Staff menu hidden in sidebar</w:t>
      </w:r>
    </w:p>
    <w:p>
      <w:pPr>
        <w:pStyle w:val="ListBullet"/>
      </w:pPr>
      <w:r>
        <w:t>Direct URL returns 403 Forbidden</w:t>
      </w:r>
    </w:p>
    <w:p/>
    <w:p>
      <w:pPr>
        <w:pStyle w:val="Heading3"/>
      </w:pPr>
      <w:r>
        <w:t>TC-2.4: Activity logs (Admin)</w:t>
      </w:r>
    </w:p>
    <w:p>
      <w:r>
        <w:rPr>
          <w:b/>
        </w:rPr>
        <w:t>Role: admin</w:t>
      </w:r>
    </w:p>
    <w:p>
      <w:r>
        <w:rPr>
          <w:b/>
        </w:rPr>
        <w:t>Preconditions:</w:t>
      </w:r>
    </w:p>
    <w:p>
      <w:pPr>
        <w:pStyle w:val="ListBullet"/>
      </w:pPr>
      <w:r>
        <w:t>Logged in as admin</w:t>
      </w:r>
    </w:p>
    <w:p>
      <w:pPr>
        <w:pStyle w:val="ListBullet"/>
      </w:pPr>
      <w:r>
        <w:t>Performed login/logout during session</w:t>
      </w:r>
    </w:p>
    <w:p>
      <w:r>
        <w:rPr>
          <w:b/>
        </w:rPr>
        <w:t>Steps:</w:t>
      </w:r>
    </w:p>
    <w:p>
      <w:pPr>
        <w:pStyle w:val="ListNumber"/>
      </w:pPr>
      <w:r>
        <w:t>Click Activity Logs in sidebar</w:t>
      </w:r>
    </w:p>
    <w:p>
      <w:pPr>
        <w:pStyle w:val="ListNumber"/>
      </w:pPr>
      <w:r>
        <w:t>Filter by action: Login</w:t>
      </w:r>
    </w:p>
    <w:p>
      <w:r>
        <w:rPr>
          <w:b/>
        </w:rPr>
        <w:t>Expected Result:</w:t>
      </w:r>
    </w:p>
    <w:p>
      <w:pPr>
        <w:pStyle w:val="ListBullet"/>
      </w:pPr>
      <w:r>
        <w:t>Activity log entries visible</w:t>
      </w:r>
    </w:p>
    <w:p>
      <w:pPr>
        <w:pStyle w:val="ListBullet"/>
      </w:pPr>
      <w:r>
        <w:t>Login and logout events recorded with timestamp</w:t>
      </w:r>
    </w:p>
    <w:p>
      <w:pPr>
        <w:pStyle w:val="ListBullet"/>
      </w:pPr>
      <w:r>
        <w:t>Username shown for each entry</w:t>
      </w:r>
    </w:p>
    <w:p/>
    <w:p>
      <w:r>
        <w:br w:type="page"/>
      </w:r>
    </w:p>
    <w:p>
      <w:pPr>
        <w:pStyle w:val="Heading1"/>
      </w:pPr>
      <w:r>
        <w:t>3. Module 2 — Customer Management</w:t>
      </w:r>
    </w:p>
    <w:p>
      <w:r>
        <w:t>URL: /customers/</w:t>
      </w:r>
    </w:p>
    <w:p>
      <w:pPr>
        <w:pStyle w:val="Heading3"/>
      </w:pPr>
      <w:r>
        <w:t>TC-3.1: Create customer</w:t>
      </w:r>
    </w:p>
    <w:p>
      <w:r>
        <w:rPr>
          <w:b/>
        </w:rPr>
        <w:t>Role: counter1</w:t>
      </w:r>
    </w:p>
    <w:p>
      <w:r>
        <w:rPr>
          <w:b/>
        </w:rPr>
        <w:t>Preconditions:</w:t>
      </w:r>
    </w:p>
    <w:p>
      <w:pPr>
        <w:pStyle w:val="ListBullet"/>
      </w:pPr>
      <w:r>
        <w:t>Logged in as counter1</w:t>
      </w:r>
    </w:p>
    <w:p>
      <w:r>
        <w:rPr>
          <w:b/>
        </w:rPr>
        <w:t>Steps:</w:t>
      </w:r>
    </w:p>
    <w:p>
      <w:pPr>
        <w:pStyle w:val="ListNumber"/>
      </w:pPr>
      <w:r>
        <w:t>Click Customers in sidebar</w:t>
      </w:r>
    </w:p>
    <w:p>
      <w:pPr>
        <w:pStyle w:val="ListNumber"/>
      </w:pPr>
      <w:r>
        <w:t>Click Add Customer / New Customer</w:t>
      </w:r>
    </w:p>
    <w:p>
      <w:pPr>
        <w:pStyle w:val="ListNumber"/>
      </w:pPr>
      <w:r>
        <w:t>Fill: Name=Test Customer, Mobile=9876543210, Address=Test Address</w:t>
      </w:r>
    </w:p>
    <w:p>
      <w:pPr>
        <w:pStyle w:val="ListNumber"/>
      </w:pPr>
      <w:r>
        <w:t>Click 'Same as Mobile' for WhatsApp (optional)</w:t>
      </w:r>
    </w:p>
    <w:p>
      <w:pPr>
        <w:pStyle w:val="ListNumber"/>
      </w:pPr>
      <w:r>
        <w:t>Save</w:t>
      </w:r>
    </w:p>
    <w:p>
      <w:r>
        <w:rPr>
          <w:b/>
        </w:rPr>
        <w:t>Expected Result:</w:t>
      </w:r>
    </w:p>
    <w:p>
      <w:pPr>
        <w:pStyle w:val="ListBullet"/>
      </w:pPr>
      <w:r>
        <w:t>Customer created successfully</w:t>
      </w:r>
    </w:p>
    <w:p>
      <w:pPr>
        <w:pStyle w:val="ListBullet"/>
      </w:pPr>
      <w:r>
        <w:t>Redirected to customer list or detail</w:t>
      </w:r>
    </w:p>
    <w:p>
      <w:pPr>
        <w:pStyle w:val="ListBullet"/>
      </w:pPr>
      <w:r>
        <w:t>Customer appears in list with mobile 9876543210</w:t>
      </w:r>
    </w:p>
    <w:p/>
    <w:p>
      <w:pPr>
        <w:pStyle w:val="Heading3"/>
      </w:pPr>
      <w:r>
        <w:t>TC-3.2: Search customer</w:t>
      </w:r>
    </w:p>
    <w:p>
      <w:r>
        <w:rPr>
          <w:b/>
        </w:rPr>
        <w:t>Role: counter1</w:t>
      </w:r>
    </w:p>
    <w:p>
      <w:r>
        <w:rPr>
          <w:b/>
        </w:rPr>
        <w:t>Preconditions:</w:t>
      </w:r>
    </w:p>
    <w:p>
      <w:pPr>
        <w:pStyle w:val="ListBullet"/>
      </w:pPr>
      <w:r>
        <w:t>Customer 'Test Customer' exists</w:t>
      </w:r>
    </w:p>
    <w:p>
      <w:r>
        <w:rPr>
          <w:b/>
        </w:rPr>
        <w:t>Steps:</w:t>
      </w:r>
    </w:p>
    <w:p>
      <w:pPr>
        <w:pStyle w:val="ListNumber"/>
      </w:pPr>
      <w:r>
        <w:t>Go to Customers list</w:t>
      </w:r>
    </w:p>
    <w:p>
      <w:pPr>
        <w:pStyle w:val="ListNumber"/>
      </w:pPr>
      <w:r>
        <w:t>Search by mobile: 987654</w:t>
      </w:r>
    </w:p>
    <w:p>
      <w:pPr>
        <w:pStyle w:val="ListNumber"/>
      </w:pPr>
      <w:r>
        <w:t>Search by name: Test</w:t>
      </w:r>
    </w:p>
    <w:p>
      <w:r>
        <w:rPr>
          <w:b/>
        </w:rPr>
        <w:t>Expected Result:</w:t>
      </w:r>
    </w:p>
    <w:p>
      <w:pPr>
        <w:pStyle w:val="ListBullet"/>
      </w:pPr>
      <w:r>
        <w:t>Customer found in both searches</w:t>
      </w:r>
    </w:p>
    <w:p>
      <w:pPr>
        <w:pStyle w:val="ListBullet"/>
      </w:pPr>
      <w:r>
        <w:t>Partial mobile search works</w:t>
      </w:r>
    </w:p>
    <w:p/>
    <w:p>
      <w:pPr>
        <w:pStyle w:val="Heading3"/>
      </w:pPr>
      <w:r>
        <w:t>TC-3.3: Customer detail and order history</w:t>
      </w:r>
    </w:p>
    <w:p>
      <w:r>
        <w:rPr>
          <w:b/>
        </w:rPr>
        <w:t>Role: counter1</w:t>
      </w:r>
    </w:p>
    <w:p>
      <w:r>
        <w:rPr>
          <w:b/>
        </w:rPr>
        <w:t>Preconditions:</w:t>
      </w:r>
    </w:p>
    <w:p>
      <w:pPr>
        <w:pStyle w:val="ListBullet"/>
      </w:pPr>
      <w:r>
        <w:t>Customer with at least one order exists</w:t>
      </w:r>
    </w:p>
    <w:p>
      <w:r>
        <w:rPr>
          <w:b/>
        </w:rPr>
        <w:t>Steps:</w:t>
      </w:r>
    </w:p>
    <w:p>
      <w:pPr>
        <w:pStyle w:val="ListNumber"/>
      </w:pPr>
      <w:r>
        <w:t>Open customer detail page</w:t>
      </w:r>
    </w:p>
    <w:p>
      <w:pPr>
        <w:pStyle w:val="ListNumber"/>
      </w:pPr>
      <w:r>
        <w:t>Review customer info section</w:t>
      </w:r>
    </w:p>
    <w:p>
      <w:pPr>
        <w:pStyle w:val="ListNumber"/>
      </w:pPr>
      <w:r>
        <w:t>Check order history section</w:t>
      </w:r>
    </w:p>
    <w:p>
      <w:r>
        <w:rPr>
          <w:b/>
        </w:rPr>
        <w:t>Expected Result:</w:t>
      </w:r>
    </w:p>
    <w:p>
      <w:pPr>
        <w:pStyle w:val="ListBullet"/>
      </w:pPr>
      <w:r>
        <w:t>Name, mobile, address displayed</w:t>
      </w:r>
    </w:p>
    <w:p>
      <w:pPr>
        <w:pStyle w:val="ListBullet"/>
      </w:pPr>
      <w:r>
        <w:t>Order history shows linked orders (or empty state)</w:t>
      </w:r>
    </w:p>
    <w:p>
      <w:pPr>
        <w:pStyle w:val="ListBullet"/>
      </w:pPr>
      <w:r>
        <w:t>'Book Order' button visible</w:t>
      </w:r>
    </w:p>
    <w:p/>
    <w:p>
      <w:pPr>
        <w:pStyle w:val="Heading3"/>
      </w:pPr>
      <w:r>
        <w:t>TC-3.4: Book Order from customer</w:t>
      </w:r>
    </w:p>
    <w:p>
      <w:r>
        <w:rPr>
          <w:b/>
        </w:rPr>
        <w:t>Role: counter1</w:t>
      </w:r>
    </w:p>
    <w:p>
      <w:r>
        <w:rPr>
          <w:b/>
        </w:rPr>
        <w:t>Preconditions:</w:t>
      </w:r>
    </w:p>
    <w:p>
      <w:pPr>
        <w:pStyle w:val="ListBullet"/>
      </w:pPr>
      <w:r>
        <w:t>On customer detail page</w:t>
      </w:r>
    </w:p>
    <w:p>
      <w:r>
        <w:rPr>
          <w:b/>
        </w:rPr>
        <w:t>Steps:</w:t>
      </w:r>
    </w:p>
    <w:p>
      <w:pPr>
        <w:pStyle w:val="ListNumber"/>
      </w:pPr>
      <w:r>
        <w:t>Click 'Book Order' button</w:t>
      </w:r>
    </w:p>
    <w:p>
      <w:r>
        <w:rPr>
          <w:b/>
        </w:rPr>
        <w:t>Expected Result:</w:t>
      </w:r>
    </w:p>
    <w:p>
      <w:pPr>
        <w:pStyle w:val="ListBullet"/>
      </w:pPr>
      <w:r>
        <w:t>Redirected to order create form</w:t>
      </w:r>
    </w:p>
    <w:p>
      <w:pPr>
        <w:pStyle w:val="ListBullet"/>
      </w:pPr>
      <w:r>
        <w:t>Customer pre-selected in form</w:t>
      </w:r>
    </w:p>
    <w:p/>
    <w:p>
      <w:pPr>
        <w:pStyle w:val="Heading3"/>
      </w:pPr>
      <w:r>
        <w:t>TC-3.5: Export customers CSV</w:t>
      </w:r>
    </w:p>
    <w:p>
      <w:r>
        <w:rPr>
          <w:b/>
        </w:rPr>
        <w:t>Role: admin</w:t>
      </w:r>
    </w:p>
    <w:p>
      <w:r>
        <w:rPr>
          <w:b/>
        </w:rPr>
        <w:t>Preconditions:</w:t>
      </w:r>
    </w:p>
    <w:p>
      <w:pPr>
        <w:pStyle w:val="ListBullet"/>
      </w:pPr>
      <w:r>
        <w:t>At least one customer exists</w:t>
      </w:r>
    </w:p>
    <w:p>
      <w:r>
        <w:rPr>
          <w:b/>
        </w:rPr>
        <w:t>Steps:</w:t>
      </w:r>
    </w:p>
    <w:p>
      <w:pPr>
        <w:pStyle w:val="ListNumber"/>
      </w:pPr>
      <w:r>
        <w:t>Go to Customers list</w:t>
      </w:r>
    </w:p>
    <w:p>
      <w:pPr>
        <w:pStyle w:val="ListNumber"/>
      </w:pPr>
      <w:r>
        <w:t>Click Export CSV</w:t>
      </w:r>
    </w:p>
    <w:p>
      <w:r>
        <w:rPr>
          <w:b/>
        </w:rPr>
        <w:t>Expected Result:</w:t>
      </w:r>
    </w:p>
    <w:p>
      <w:pPr>
        <w:pStyle w:val="ListBullet"/>
      </w:pPr>
      <w:r>
        <w:t>CSV file downloads</w:t>
      </w:r>
    </w:p>
    <w:p>
      <w:pPr>
        <w:pStyle w:val="ListBullet"/>
      </w:pPr>
      <w:r>
        <w:t>File contains customer name and mobile columns</w:t>
      </w:r>
    </w:p>
    <w:p/>
    <w:p>
      <w:pPr>
        <w:pStyle w:val="Heading3"/>
      </w:pPr>
      <w:r>
        <w:t>TC-3.6: Deactivate customer</w:t>
      </w:r>
    </w:p>
    <w:p>
      <w:r>
        <w:rPr>
          <w:b/>
        </w:rPr>
        <w:t>Role: admin</w:t>
      </w:r>
    </w:p>
    <w:p>
      <w:r>
        <w:rPr>
          <w:b/>
        </w:rPr>
        <w:t>Preconditions:</w:t>
      </w:r>
    </w:p>
    <w:p>
      <w:pPr>
        <w:pStyle w:val="ListBullet"/>
      </w:pPr>
      <w:r>
        <w:t>Test customer exists</w:t>
      </w:r>
    </w:p>
    <w:p>
      <w:r>
        <w:rPr>
          <w:b/>
        </w:rPr>
        <w:t>Steps:</w:t>
      </w:r>
    </w:p>
    <w:p>
      <w:pPr>
        <w:pStyle w:val="ListNumber"/>
      </w:pPr>
      <w:r>
        <w:t>Open customer → Deactivate</w:t>
      </w:r>
    </w:p>
    <w:p>
      <w:pPr>
        <w:pStyle w:val="ListNumber"/>
      </w:pPr>
      <w:r>
        <w:t>Confirm deactivation</w:t>
      </w:r>
    </w:p>
    <w:p>
      <w:r>
        <w:rPr>
          <w:b/>
        </w:rPr>
        <w:t>Expected Result:</w:t>
      </w:r>
    </w:p>
    <w:p>
      <w:pPr>
        <w:pStyle w:val="ListBullet"/>
      </w:pPr>
      <w:r>
        <w:t>Customer marked inactive</w:t>
      </w:r>
    </w:p>
    <w:p>
      <w:pPr>
        <w:pStyle w:val="ListBullet"/>
      </w:pPr>
      <w:r>
        <w:t>No longer appears in active customer searches (if filtered)</w:t>
      </w:r>
    </w:p>
    <w:p/>
    <w:p>
      <w:r>
        <w:br w:type="page"/>
      </w:r>
    </w:p>
    <w:p>
      <w:pPr>
        <w:pStyle w:val="Heading1"/>
      </w:pPr>
      <w:r>
        <w:t>4. Module 3 &amp; 4 — Categories and Items</w:t>
      </w:r>
    </w:p>
    <w:p>
      <w:pPr>
        <w:pStyle w:val="Heading3"/>
      </w:pPr>
      <w:r>
        <w:t>TC-4.1: View categories</w:t>
      </w:r>
    </w:p>
    <w:p>
      <w:r>
        <w:rPr>
          <w:b/>
        </w:rPr>
        <w:t>Role: admin</w:t>
      </w:r>
    </w:p>
    <w:p>
      <w:r>
        <w:rPr>
          <w:b/>
        </w:rPr>
        <w:t>Preconditions:</w:t>
      </w:r>
    </w:p>
    <w:p>
      <w:pPr>
        <w:pStyle w:val="ListBullet"/>
      </w:pPr>
      <w:r>
        <w:t>Logged in as admin</w:t>
      </w:r>
    </w:p>
    <w:p>
      <w:r>
        <w:rPr>
          <w:b/>
        </w:rPr>
        <w:t>Steps:</w:t>
      </w:r>
    </w:p>
    <w:p>
      <w:pPr>
        <w:pStyle w:val="ListNumber"/>
      </w:pPr>
      <w:r>
        <w:t>Click Categories in sidebar</w:t>
      </w:r>
    </w:p>
    <w:p>
      <w:pPr>
        <w:pStyle w:val="ListNumber"/>
      </w:pPr>
      <w:r>
        <w:t>Review list (run seed_categories if empty)</w:t>
      </w:r>
    </w:p>
    <w:p>
      <w:r>
        <w:rPr>
          <w:b/>
        </w:rPr>
        <w:t>Expected Result:</w:t>
      </w:r>
    </w:p>
    <w:p>
      <w:pPr>
        <w:pStyle w:val="ListBullet"/>
      </w:pPr>
      <w:r>
        <w:t>Category list loads</w:t>
      </w:r>
    </w:p>
    <w:p>
      <w:pPr>
        <w:pStyle w:val="ListBullet"/>
      </w:pPr>
      <w:r>
        <w:t>Categories like Shirt, Saree etc. visible if seeded</w:t>
      </w:r>
    </w:p>
    <w:p/>
    <w:p>
      <w:pPr>
        <w:pStyle w:val="Heading3"/>
      </w:pPr>
      <w:r>
        <w:t>TC-4.2: Create category</w:t>
      </w:r>
    </w:p>
    <w:p>
      <w:r>
        <w:rPr>
          <w:b/>
        </w:rPr>
        <w:t>Role: admin</w:t>
      </w:r>
    </w:p>
    <w:p>
      <w:r>
        <w:rPr>
          <w:b/>
        </w:rPr>
        <w:t>Steps:</w:t>
      </w:r>
    </w:p>
    <w:p>
      <w:pPr>
        <w:pStyle w:val="ListNumber"/>
      </w:pPr>
      <w:r>
        <w:t>Categories → Create</w:t>
      </w:r>
    </w:p>
    <w:p>
      <w:pPr>
        <w:pStyle w:val="ListNumber"/>
      </w:pPr>
      <w:r>
        <w:t>Name: Test Category, Description: For testing</w:t>
      </w:r>
    </w:p>
    <w:p>
      <w:pPr>
        <w:pStyle w:val="ListNumber"/>
      </w:pPr>
      <w:r>
        <w:t>Save</w:t>
      </w:r>
    </w:p>
    <w:p>
      <w:r>
        <w:rPr>
          <w:b/>
        </w:rPr>
        <w:t>Expected Result:</w:t>
      </w:r>
    </w:p>
    <w:p>
      <w:pPr>
        <w:pStyle w:val="ListBullet"/>
      </w:pPr>
      <w:r>
        <w:t>Category appears in list</w:t>
      </w:r>
    </w:p>
    <w:p/>
    <w:p>
      <w:pPr>
        <w:pStyle w:val="Heading3"/>
      </w:pPr>
      <w:r>
        <w:t>TC-4.3: View items</w:t>
      </w:r>
    </w:p>
    <w:p>
      <w:r>
        <w:rPr>
          <w:b/>
        </w:rPr>
        <w:t>Role: counter1</w:t>
      </w:r>
    </w:p>
    <w:p>
      <w:r>
        <w:rPr>
          <w:b/>
        </w:rPr>
        <w:t>Preconditions:</w:t>
      </w:r>
    </w:p>
    <w:p>
      <w:pPr>
        <w:pStyle w:val="ListBullet"/>
      </w:pPr>
      <w:r>
        <w:t>Items seeded or created</w:t>
      </w:r>
    </w:p>
    <w:p>
      <w:r>
        <w:rPr>
          <w:b/>
        </w:rPr>
        <w:t>Steps:</w:t>
      </w:r>
    </w:p>
    <w:p>
      <w:pPr>
        <w:pStyle w:val="ListNumber"/>
      </w:pPr>
      <w:r>
        <w:t>Click Items in sidebar</w:t>
      </w:r>
    </w:p>
    <w:p>
      <w:pPr>
        <w:pStyle w:val="ListNumber"/>
      </w:pPr>
      <w:r>
        <w:t>Review item list with price ranges</w:t>
      </w:r>
    </w:p>
    <w:p>
      <w:r>
        <w:rPr>
          <w:b/>
        </w:rPr>
        <w:t>Expected Result:</w:t>
      </w:r>
    </w:p>
    <w:p>
      <w:pPr>
        <w:pStyle w:val="ListBullet"/>
      </w:pPr>
      <w:r>
        <w:t>Items show name, category, service type, price range</w:t>
      </w:r>
    </w:p>
    <w:p/>
    <w:p>
      <w:pPr>
        <w:pStyle w:val="Heading3"/>
      </w:pPr>
      <w:r>
        <w:t>TC-4.4: Create item</w:t>
      </w:r>
    </w:p>
    <w:p>
      <w:r>
        <w:rPr>
          <w:b/>
        </w:rPr>
        <w:t>Role: admin</w:t>
      </w:r>
    </w:p>
    <w:p>
      <w:r>
        <w:rPr>
          <w:b/>
        </w:rPr>
        <w:t>Preconditions:</w:t>
      </w:r>
    </w:p>
    <w:p>
      <w:pPr>
        <w:pStyle w:val="ListBullet"/>
      </w:pPr>
      <w:r>
        <w:t>At least one category exists</w:t>
      </w:r>
    </w:p>
    <w:p>
      <w:r>
        <w:rPr>
          <w:b/>
        </w:rPr>
        <w:t>Steps:</w:t>
      </w:r>
    </w:p>
    <w:p>
      <w:pPr>
        <w:pStyle w:val="ListNumber"/>
      </w:pPr>
      <w:r>
        <w:t>Items → Create</w:t>
      </w:r>
    </w:p>
    <w:p>
      <w:pPr>
        <w:pStyle w:val="ListNumber"/>
      </w:pPr>
      <w:r>
        <w:t>Name: Test Shirt, Category: select one, Service: Dry Cleaning</w:t>
      </w:r>
    </w:p>
    <w:p>
      <w:pPr>
        <w:pStyle w:val="ListNumber"/>
      </w:pPr>
      <w:r>
        <w:t>Min price: 80, Max price: 150</w:t>
      </w:r>
    </w:p>
    <w:p>
      <w:pPr>
        <w:pStyle w:val="ListNumber"/>
      </w:pPr>
      <w:r>
        <w:t>Save</w:t>
      </w:r>
    </w:p>
    <w:p>
      <w:r>
        <w:rPr>
          <w:b/>
        </w:rPr>
        <w:t>Expected Result:</w:t>
      </w:r>
    </w:p>
    <w:p>
      <w:pPr>
        <w:pStyle w:val="ListBullet"/>
      </w:pPr>
      <w:r>
        <w:t>Item created with price range ₹80 - ₹150</w:t>
      </w:r>
    </w:p>
    <w:p>
      <w:pPr>
        <w:pStyle w:val="ListBullet"/>
      </w:pPr>
      <w:r>
        <w:t>Visible in item list</w:t>
      </w:r>
    </w:p>
    <w:p/>
    <w:p>
      <w:pPr>
        <w:pStyle w:val="Heading3"/>
      </w:pPr>
      <w:r>
        <w:t>TC-4.5: Item detail page</w:t>
      </w:r>
    </w:p>
    <w:p>
      <w:r>
        <w:rPr>
          <w:b/>
        </w:rPr>
        <w:t>Role: counter1</w:t>
      </w:r>
    </w:p>
    <w:p>
      <w:r>
        <w:rPr>
          <w:b/>
        </w:rPr>
        <w:t>Preconditions:</w:t>
      </w:r>
    </w:p>
    <w:p>
      <w:pPr>
        <w:pStyle w:val="ListBullet"/>
      </w:pPr>
      <w:r>
        <w:t>Item exists</w:t>
      </w:r>
    </w:p>
    <w:p>
      <w:r>
        <w:rPr>
          <w:b/>
        </w:rPr>
        <w:t>Steps:</w:t>
      </w:r>
    </w:p>
    <w:p>
      <w:pPr>
        <w:pStyle w:val="ListNumber"/>
      </w:pPr>
      <w:r>
        <w:t>Click an item name in the list</w:t>
      </w:r>
    </w:p>
    <w:p>
      <w:r>
        <w:rPr>
          <w:b/>
        </w:rPr>
        <w:t>Expected Result:</w:t>
      </w:r>
    </w:p>
    <w:p>
      <w:pPr>
        <w:pStyle w:val="ListBullet"/>
      </w:pPr>
      <w:r>
        <w:t>Item detail shows category, service type, price range</w:t>
      </w:r>
    </w:p>
    <w:p/>
    <w:p>
      <w:r>
        <w:br w:type="page"/>
      </w:r>
    </w:p>
    <w:p>
      <w:pPr>
        <w:pStyle w:val="Heading1"/>
      </w:pPr>
      <w:r>
        <w:t>5. Module 5–7 — Orders (Core Workflow)</w:t>
      </w:r>
    </w:p>
    <w:p>
      <w:r>
        <w:t>URL: /orders/  |  This is the main business workflow.</w:t>
      </w:r>
    </w:p>
    <w:p>
      <w:pPr>
        <w:pStyle w:val="Heading3"/>
      </w:pPr>
      <w:r>
        <w:t>TC-5.1: Create order — full flow</w:t>
      </w:r>
    </w:p>
    <w:p>
      <w:r>
        <w:rPr>
          <w:b/>
        </w:rPr>
        <w:t>Role: counter1</w:t>
      </w:r>
    </w:p>
    <w:p>
      <w:r>
        <w:rPr>
          <w:b/>
        </w:rPr>
        <w:t>Preconditions:</w:t>
      </w:r>
    </w:p>
    <w:p>
      <w:pPr>
        <w:pStyle w:val="ListBullet"/>
      </w:pPr>
      <w:r>
        <w:t>Customer exists</w:t>
      </w:r>
    </w:p>
    <w:p>
      <w:pPr>
        <w:pStyle w:val="ListBullet"/>
      </w:pPr>
      <w:r>
        <w:t>Items exist</w:t>
      </w:r>
    </w:p>
    <w:p>
      <w:r>
        <w:rPr>
          <w:b/>
        </w:rPr>
        <w:t>Steps:</w:t>
      </w:r>
    </w:p>
    <w:p>
      <w:pPr>
        <w:pStyle w:val="ListNumber"/>
      </w:pPr>
      <w:r>
        <w:t>Orders → Create Order</w:t>
      </w:r>
    </w:p>
    <w:p>
      <w:pPr>
        <w:pStyle w:val="ListNumber"/>
      </w:pPr>
      <w:r>
        <w:t>Select customer (or use pre-selected from Book Order)</w:t>
      </w:r>
    </w:p>
    <w:p>
      <w:pPr>
        <w:pStyle w:val="ListNumber"/>
      </w:pPr>
      <w:r>
        <w:t>Set Expected Delivery Date (tomorrow or later)</w:t>
      </w:r>
    </w:p>
    <w:p>
      <w:pPr>
        <w:pStyle w:val="ListNumber"/>
      </w:pPr>
      <w:r>
        <w:t>Add line item: select item, quantity=2, enter price within range (e.g. 100)</w:t>
      </w:r>
    </w:p>
    <w:p>
      <w:pPr>
        <w:pStyle w:val="ListNumber"/>
      </w:pPr>
      <w:r>
        <w:t>Set discount: 10 (optional)</w:t>
      </w:r>
    </w:p>
    <w:p>
      <w:pPr>
        <w:pStyle w:val="ListNumber"/>
      </w:pPr>
      <w:r>
        <w:t>Set advance paid: 50 (optional)</w:t>
      </w:r>
    </w:p>
    <w:p>
      <w:pPr>
        <w:pStyle w:val="ListNumber"/>
      </w:pPr>
      <w:r>
        <w:t>Click 'Capture Order Pics' to expand photo section</w:t>
      </w:r>
    </w:p>
    <w:p>
      <w:pPr>
        <w:pStyle w:val="ListNumber"/>
      </w:pPr>
      <w:r>
        <w:t>Add photo row: type=Front View, upload a test JPG image</w:t>
      </w:r>
    </w:p>
    <w:p>
      <w:pPr>
        <w:pStyle w:val="ListNumber"/>
      </w:pPr>
      <w:r>
        <w:t>Click Save / Create Order</w:t>
      </w:r>
    </w:p>
    <w:p>
      <w:r>
        <w:rPr>
          <w:b/>
        </w:rPr>
        <w:t>Expected Result:</w:t>
      </w:r>
    </w:p>
    <w:p>
      <w:pPr>
        <w:pStyle w:val="ListBullet"/>
      </w:pPr>
      <w:r>
        <w:t>Order created with auto number DC-YYYY-NNNNNN</w:t>
      </w:r>
    </w:p>
    <w:p>
      <w:pPr>
        <w:pStyle w:val="ListBullet"/>
      </w:pPr>
      <w:r>
        <w:t>Redirected to order detail</w:t>
      </w:r>
    </w:p>
    <w:p>
      <w:pPr>
        <w:pStyle w:val="ListBullet"/>
      </w:pPr>
      <w:r>
        <w:t>Line items, subtotal, discount, grand total, balance calculated correctly</w:t>
      </w:r>
    </w:p>
    <w:p>
      <w:pPr>
        <w:pStyle w:val="ListBullet"/>
      </w:pPr>
      <w:r>
        <w:t>Before-cleaning photo visible in gallery</w:t>
      </w:r>
    </w:p>
    <w:p>
      <w:pPr>
        <w:pStyle w:val="ListBullet"/>
      </w:pPr>
      <w:r>
        <w:t>Photo stored under media/orders/&lt;order_number&gt;/before/</w:t>
      </w:r>
    </w:p>
    <w:p/>
    <w:p>
      <w:pPr>
        <w:pStyle w:val="Heading3"/>
      </w:pPr>
      <w:r>
        <w:t>TC-5.2: Order list search and filters</w:t>
      </w:r>
    </w:p>
    <w:p>
      <w:r>
        <w:rPr>
          <w:b/>
        </w:rPr>
        <w:t>Role: counter1</w:t>
      </w:r>
    </w:p>
    <w:p>
      <w:r>
        <w:rPr>
          <w:b/>
        </w:rPr>
        <w:t>Preconditions:</w:t>
      </w:r>
    </w:p>
    <w:p>
      <w:pPr>
        <w:pStyle w:val="ListBullet"/>
      </w:pPr>
      <w:r>
        <w:t>Orders exist</w:t>
      </w:r>
    </w:p>
    <w:p>
      <w:r>
        <w:rPr>
          <w:b/>
        </w:rPr>
        <w:t>Steps:</w:t>
      </w:r>
    </w:p>
    <w:p>
      <w:pPr>
        <w:pStyle w:val="ListNumber"/>
      </w:pPr>
      <w:r>
        <w:t>Go to Orders list</w:t>
      </w:r>
    </w:p>
    <w:p>
      <w:pPr>
        <w:pStyle w:val="ListNumber"/>
      </w:pPr>
      <w:r>
        <w:t>Search by order number</w:t>
      </w:r>
    </w:p>
    <w:p>
      <w:pPr>
        <w:pStyle w:val="ListNumber"/>
      </w:pPr>
      <w:r>
        <w:t>Search by customer mobile</w:t>
      </w:r>
    </w:p>
    <w:p>
      <w:pPr>
        <w:pStyle w:val="ListNumber"/>
      </w:pPr>
      <w:r>
        <w:t>Filter by status: Received</w:t>
      </w:r>
    </w:p>
    <w:p>
      <w:pPr>
        <w:pStyle w:val="ListNumber"/>
      </w:pPr>
      <w:r>
        <w:t>Filter by order date</w:t>
      </w:r>
    </w:p>
    <w:p>
      <w:r>
        <w:rPr>
          <w:b/>
        </w:rPr>
        <w:t>Expected Result:</w:t>
      </w:r>
    </w:p>
    <w:p>
      <w:pPr>
        <w:pStyle w:val="ListBullet"/>
      </w:pPr>
      <w:r>
        <w:t>Search returns matching orders</w:t>
      </w:r>
    </w:p>
    <w:p>
      <w:pPr>
        <w:pStyle w:val="ListBullet"/>
      </w:pPr>
      <w:r>
        <w:t>Filters narrow results correctly</w:t>
      </w:r>
    </w:p>
    <w:p/>
    <w:p>
      <w:pPr>
        <w:pStyle w:val="Heading3"/>
      </w:pPr>
      <w:r>
        <w:t>TC-5.3: Edit order</w:t>
      </w:r>
    </w:p>
    <w:p>
      <w:r>
        <w:rPr>
          <w:b/>
        </w:rPr>
        <w:t>Role: counter1</w:t>
      </w:r>
    </w:p>
    <w:p>
      <w:r>
        <w:rPr>
          <w:b/>
        </w:rPr>
        <w:t>Preconditions:</w:t>
      </w:r>
    </w:p>
    <w:p>
      <w:pPr>
        <w:pStyle w:val="ListBullet"/>
      </w:pPr>
      <w:r>
        <w:t>Order in Received status</w:t>
      </w:r>
    </w:p>
    <w:p>
      <w:r>
        <w:rPr>
          <w:b/>
        </w:rPr>
        <w:t>Steps:</w:t>
      </w:r>
    </w:p>
    <w:p>
      <w:pPr>
        <w:pStyle w:val="ListNumber"/>
      </w:pPr>
      <w:r>
        <w:t>Open order detail → Edit Order</w:t>
      </w:r>
    </w:p>
    <w:p>
      <w:pPr>
        <w:pStyle w:val="ListNumber"/>
      </w:pPr>
      <w:r>
        <w:t>Change quantity or add another line item</w:t>
      </w:r>
    </w:p>
    <w:p>
      <w:pPr>
        <w:pStyle w:val="ListNumber"/>
      </w:pPr>
      <w:r>
        <w:t>Save</w:t>
      </w:r>
    </w:p>
    <w:p>
      <w:r>
        <w:rPr>
          <w:b/>
        </w:rPr>
        <w:t>Expected Result:</w:t>
      </w:r>
    </w:p>
    <w:p>
      <w:pPr>
        <w:pStyle w:val="ListBullet"/>
      </w:pPr>
      <w:r>
        <w:t>Totals recalculated</w:t>
      </w:r>
    </w:p>
    <w:p>
      <w:pPr>
        <w:pStyle w:val="ListBullet"/>
      </w:pPr>
      <w:r>
        <w:t>Changes reflected on order detail</w:t>
      </w:r>
    </w:p>
    <w:p/>
    <w:p>
      <w:pPr>
        <w:pStyle w:val="Heading3"/>
      </w:pPr>
      <w:r>
        <w:t>TC-5.4: Price out of range (Counter Staff)</w:t>
      </w:r>
    </w:p>
    <w:p>
      <w:r>
        <w:rPr>
          <w:b/>
        </w:rPr>
        <w:t>Role: counter1</w:t>
      </w:r>
    </w:p>
    <w:p>
      <w:r>
        <w:rPr>
          <w:b/>
        </w:rPr>
        <w:t>Preconditions:</w:t>
      </w:r>
    </w:p>
    <w:p>
      <w:pPr>
        <w:pStyle w:val="ListBullet"/>
      </w:pPr>
      <w:r>
        <w:t>Item with range ₹80-₹150</w:t>
      </w:r>
    </w:p>
    <w:p>
      <w:r>
        <w:rPr>
          <w:b/>
        </w:rPr>
        <w:t>Steps:</w:t>
      </w:r>
    </w:p>
    <w:p>
      <w:pPr>
        <w:pStyle w:val="ListNumber"/>
      </w:pPr>
      <w:r>
        <w:t>Create order with item price ₹200 (out of range)</w:t>
      </w:r>
    </w:p>
    <w:p>
      <w:pPr>
        <w:pStyle w:val="ListNumber"/>
      </w:pPr>
      <w:r>
        <w:t>Try to save without override</w:t>
      </w:r>
    </w:p>
    <w:p>
      <w:r>
        <w:rPr>
          <w:b/>
        </w:rPr>
        <w:t>Expected Result:</w:t>
      </w:r>
    </w:p>
    <w:p>
      <w:pPr>
        <w:pStyle w:val="ListBullet"/>
      </w:pPr>
      <w:r>
        <w:t>Validation error or warning shown</w:t>
      </w:r>
    </w:p>
    <w:p>
      <w:pPr>
        <w:pStyle w:val="ListBullet"/>
      </w:pPr>
      <w:r>
        <w:t>Counter staff cannot save without confirmation unless admin override</w:t>
      </w:r>
    </w:p>
    <w:p/>
    <w:p>
      <w:pPr>
        <w:pStyle w:val="Heading3"/>
      </w:pPr>
      <w:r>
        <w:t>TC-5.5: Price override (Admin)</w:t>
      </w:r>
    </w:p>
    <w:p>
      <w:r>
        <w:rPr>
          <w:b/>
        </w:rPr>
        <w:t>Role: admin</w:t>
      </w:r>
    </w:p>
    <w:p>
      <w:r>
        <w:rPr>
          <w:b/>
        </w:rPr>
        <w:t>Preconditions:</w:t>
      </w:r>
    </w:p>
    <w:p>
      <w:pPr>
        <w:pStyle w:val="ListBullet"/>
      </w:pPr>
      <w:r>
        <w:t>Same out-of-range scenario</w:t>
      </w:r>
    </w:p>
    <w:p>
      <w:r>
        <w:rPr>
          <w:b/>
        </w:rPr>
        <w:t>Steps:</w:t>
      </w:r>
    </w:p>
    <w:p>
      <w:pPr>
        <w:pStyle w:val="ListNumber"/>
      </w:pPr>
      <w:r>
        <w:t>Create order with price ₹200 for ₹80-₹150 item</w:t>
      </w:r>
    </w:p>
    <w:p>
      <w:pPr>
        <w:pStyle w:val="ListNumber"/>
      </w:pPr>
      <w:r>
        <w:t>Confirm price override</w:t>
      </w:r>
    </w:p>
    <w:p>
      <w:pPr>
        <w:pStyle w:val="ListNumber"/>
      </w:pPr>
      <w:r>
        <w:t>Save order</w:t>
      </w:r>
    </w:p>
    <w:p>
      <w:r>
        <w:rPr>
          <w:b/>
        </w:rPr>
        <w:t>Expected Result:</w:t>
      </w:r>
    </w:p>
    <w:p>
      <w:pPr>
        <w:pStyle w:val="ListBullet"/>
      </w:pPr>
      <w:r>
        <w:t>Order saves successfully with override flag</w:t>
      </w:r>
    </w:p>
    <w:p/>
    <w:p>
      <w:pPr>
        <w:pStyle w:val="Heading3"/>
      </w:pPr>
      <w:r>
        <w:t>TC-5.6: Order detail — all sections</w:t>
      </w:r>
    </w:p>
    <w:p>
      <w:r>
        <w:rPr>
          <w:b/>
        </w:rPr>
        <w:t>Role: counter1</w:t>
      </w:r>
    </w:p>
    <w:p>
      <w:r>
        <w:rPr>
          <w:b/>
        </w:rPr>
        <w:t>Preconditions:</w:t>
      </w:r>
    </w:p>
    <w:p>
      <w:pPr>
        <w:pStyle w:val="ListBullet"/>
      </w:pPr>
      <w:r>
        <w:t>Order with items, photos, payments</w:t>
      </w:r>
    </w:p>
    <w:p>
      <w:r>
        <w:rPr>
          <w:b/>
        </w:rPr>
        <w:t>Steps:</w:t>
      </w:r>
    </w:p>
    <w:p>
      <w:pPr>
        <w:pStyle w:val="ListNumber"/>
      </w:pPr>
      <w:r>
        <w:t>Open order detail</w:t>
      </w:r>
    </w:p>
    <w:p>
      <w:pPr>
        <w:pStyle w:val="ListNumber"/>
      </w:pPr>
      <w:r>
        <w:t>Review: Customer Details, Order Info, Items, Totals, Payments, Invoice, Photos, AI section</w:t>
      </w:r>
    </w:p>
    <w:p>
      <w:r>
        <w:rPr>
          <w:b/>
        </w:rPr>
        <w:t>Expected Result:</w:t>
      </w:r>
    </w:p>
    <w:p>
      <w:pPr>
        <w:pStyle w:val="ListBullet"/>
      </w:pPr>
      <w:r>
        <w:t>All sections render without error</w:t>
      </w:r>
    </w:p>
    <w:p>
      <w:pPr>
        <w:pStyle w:val="ListBullet"/>
      </w:pPr>
      <w:r>
        <w:t>Related activity log shown at bottom</w:t>
      </w:r>
    </w:p>
    <w:p/>
    <w:p>
      <w:r>
        <w:br w:type="page"/>
      </w:r>
    </w:p>
    <w:p>
      <w:pPr>
        <w:pStyle w:val="Heading1"/>
      </w:pPr>
      <w:r>
        <w:t>6. Module 9 — Payments</w:t>
      </w:r>
    </w:p>
    <w:p>
      <w:r>
        <w:t>URL: /payments/</w:t>
      </w:r>
    </w:p>
    <w:p>
      <w:pPr>
        <w:pStyle w:val="Heading3"/>
      </w:pPr>
      <w:r>
        <w:t>TC-6.1: Add payment from order</w:t>
      </w:r>
    </w:p>
    <w:p>
      <w:r>
        <w:rPr>
          <w:b/>
        </w:rPr>
        <w:t>Role: counter1</w:t>
      </w:r>
    </w:p>
    <w:p>
      <w:r>
        <w:rPr>
          <w:b/>
        </w:rPr>
        <w:t>Preconditions:</w:t>
      </w:r>
    </w:p>
    <w:p>
      <w:pPr>
        <w:pStyle w:val="ListBullet"/>
      </w:pPr>
      <w:r>
        <w:t>Order with balance &gt; 0</w:t>
      </w:r>
    </w:p>
    <w:p>
      <w:r>
        <w:rPr>
          <w:b/>
        </w:rPr>
        <w:t>Steps:</w:t>
      </w:r>
    </w:p>
    <w:p>
      <w:pPr>
        <w:pStyle w:val="ListNumber"/>
      </w:pPr>
      <w:r>
        <w:t>Open order detail</w:t>
      </w:r>
    </w:p>
    <w:p>
      <w:pPr>
        <w:pStyle w:val="ListNumber"/>
      </w:pPr>
      <w:r>
        <w:t>Click 'Add Payment'</w:t>
      </w:r>
    </w:p>
    <w:p>
      <w:pPr>
        <w:pStyle w:val="ListNumber"/>
      </w:pPr>
      <w:r>
        <w:t>Enter amount (e.g. 100), mode: Cash, date: today</w:t>
      </w:r>
    </w:p>
    <w:p>
      <w:pPr>
        <w:pStyle w:val="ListNumber"/>
      </w:pPr>
      <w:r>
        <w:t>Save</w:t>
      </w:r>
    </w:p>
    <w:p>
      <w:r>
        <w:rPr>
          <w:b/>
        </w:rPr>
        <w:t>Expected Result:</w:t>
      </w:r>
    </w:p>
    <w:p>
      <w:pPr>
        <w:pStyle w:val="ListBullet"/>
      </w:pPr>
      <w:r>
        <w:t>Payment recorded</w:t>
      </w:r>
    </w:p>
    <w:p>
      <w:pPr>
        <w:pStyle w:val="ListBullet"/>
      </w:pPr>
      <w:r>
        <w:t>Order total_paid and balance updated on order detail</w:t>
      </w:r>
    </w:p>
    <w:p>
      <w:pPr>
        <w:pStyle w:val="ListBullet"/>
      </w:pPr>
      <w:r>
        <w:t>Payment appears in Payments list</w:t>
      </w:r>
    </w:p>
    <w:p/>
    <w:p>
      <w:pPr>
        <w:pStyle w:val="Heading3"/>
      </w:pPr>
      <w:r>
        <w:t>TC-6.2: Full payment clears balance</w:t>
      </w:r>
    </w:p>
    <w:p>
      <w:r>
        <w:rPr>
          <w:b/>
        </w:rPr>
        <w:t>Role: counter1</w:t>
      </w:r>
    </w:p>
    <w:p>
      <w:r>
        <w:rPr>
          <w:b/>
        </w:rPr>
        <w:t>Preconditions:</w:t>
      </w:r>
    </w:p>
    <w:p>
      <w:pPr>
        <w:pStyle w:val="ListBullet"/>
      </w:pPr>
      <w:r>
        <w:t>Order with known balance</w:t>
      </w:r>
    </w:p>
    <w:p>
      <w:r>
        <w:rPr>
          <w:b/>
        </w:rPr>
        <w:t>Steps:</w:t>
      </w:r>
    </w:p>
    <w:p>
      <w:pPr>
        <w:pStyle w:val="ListNumber"/>
      </w:pPr>
      <w:r>
        <w:t>Add payment equal to remaining balance</w:t>
      </w:r>
    </w:p>
    <w:p>
      <w:r>
        <w:rPr>
          <w:b/>
        </w:rPr>
        <w:t>Expected Result:</w:t>
      </w:r>
    </w:p>
    <w:p>
      <w:pPr>
        <w:pStyle w:val="ListBullet"/>
      </w:pPr>
      <w:r>
        <w:t>Balance shows ₹0.00</w:t>
      </w:r>
    </w:p>
    <w:p>
      <w:pPr>
        <w:pStyle w:val="ListBullet"/>
      </w:pPr>
      <w:r>
        <w:t>Payment status shows Paid</w:t>
      </w:r>
    </w:p>
    <w:p/>
    <w:p>
      <w:pPr>
        <w:pStyle w:val="Heading3"/>
      </w:pPr>
      <w:r>
        <w:t>TC-6.3: Payment list filters</w:t>
      </w:r>
    </w:p>
    <w:p>
      <w:r>
        <w:rPr>
          <w:b/>
        </w:rPr>
        <w:t>Role: counter1</w:t>
      </w:r>
    </w:p>
    <w:p>
      <w:r>
        <w:rPr>
          <w:b/>
        </w:rPr>
        <w:t>Preconditions:</w:t>
      </w:r>
    </w:p>
    <w:p>
      <w:pPr>
        <w:pStyle w:val="ListBullet"/>
      </w:pPr>
      <w:r>
        <w:t>Payments exist</w:t>
      </w:r>
    </w:p>
    <w:p>
      <w:r>
        <w:rPr>
          <w:b/>
        </w:rPr>
        <w:t>Steps:</w:t>
      </w:r>
    </w:p>
    <w:p>
      <w:pPr>
        <w:pStyle w:val="ListNumber"/>
      </w:pPr>
      <w:r>
        <w:t>Go to Payments</w:t>
      </w:r>
    </w:p>
    <w:p>
      <w:pPr>
        <w:pStyle w:val="ListNumber"/>
      </w:pPr>
      <w:r>
        <w:t>Search by order number or customer mobile</w:t>
      </w:r>
    </w:p>
    <w:p>
      <w:pPr>
        <w:pStyle w:val="ListNumber"/>
      </w:pPr>
      <w:r>
        <w:t>Filter by payment mode: Cash</w:t>
      </w:r>
    </w:p>
    <w:p>
      <w:r>
        <w:rPr>
          <w:b/>
        </w:rPr>
        <w:t>Expected Result:</w:t>
      </w:r>
    </w:p>
    <w:p>
      <w:pPr>
        <w:pStyle w:val="ListBullet"/>
      </w:pPr>
      <w:r>
        <w:t>Filtered results correct</w:t>
      </w:r>
    </w:p>
    <w:p/>
    <w:p>
      <w:pPr>
        <w:pStyle w:val="Heading3"/>
      </w:pPr>
      <w:r>
        <w:t>TC-6.4: Edit payment</w:t>
      </w:r>
    </w:p>
    <w:p>
      <w:r>
        <w:rPr>
          <w:b/>
        </w:rPr>
        <w:t>Role: admin</w:t>
      </w:r>
    </w:p>
    <w:p>
      <w:r>
        <w:rPr>
          <w:b/>
        </w:rPr>
        <w:t>Preconditions:</w:t>
      </w:r>
    </w:p>
    <w:p>
      <w:pPr>
        <w:pStyle w:val="ListBullet"/>
      </w:pPr>
      <w:r>
        <w:t>Payment exists</w:t>
      </w:r>
    </w:p>
    <w:p>
      <w:r>
        <w:rPr>
          <w:b/>
        </w:rPr>
        <w:t>Steps:</w:t>
      </w:r>
    </w:p>
    <w:p>
      <w:pPr>
        <w:pStyle w:val="ListNumber"/>
      </w:pPr>
      <w:r>
        <w:t>Open payment detail → Edit</w:t>
      </w:r>
    </w:p>
    <w:p>
      <w:pPr>
        <w:pStyle w:val="ListNumber"/>
      </w:pPr>
      <w:r>
        <w:t>Change amount or notes</w:t>
      </w:r>
    </w:p>
    <w:p>
      <w:pPr>
        <w:pStyle w:val="ListNumber"/>
      </w:pPr>
      <w:r>
        <w:t>Save</w:t>
      </w:r>
    </w:p>
    <w:p>
      <w:r>
        <w:rPr>
          <w:b/>
        </w:rPr>
        <w:t>Expected Result:</w:t>
      </w:r>
    </w:p>
    <w:p>
      <w:pPr>
        <w:pStyle w:val="ListBullet"/>
      </w:pPr>
      <w:r>
        <w:t>Payment updated</w:t>
      </w:r>
    </w:p>
    <w:p>
      <w:pPr>
        <w:pStyle w:val="ListBullet"/>
      </w:pPr>
      <w:r>
        <w:t>Order totals re-synced</w:t>
      </w:r>
    </w:p>
    <w:p/>
    <w:p>
      <w:r>
        <w:br w:type="page"/>
      </w:r>
    </w:p>
    <w:p>
      <w:pPr>
        <w:pStyle w:val="Heading1"/>
      </w:pPr>
      <w:r>
        <w:t>7. Module 10 — Billing / Invoices</w:t>
      </w:r>
    </w:p>
    <w:p>
      <w:r>
        <w:t>URL: /billing/invoices/</w:t>
      </w:r>
    </w:p>
    <w:p>
      <w:pPr>
        <w:pStyle w:val="Heading3"/>
      </w:pPr>
      <w:r>
        <w:t>TC-7.1: Generate invoice</w:t>
      </w:r>
    </w:p>
    <w:p>
      <w:r>
        <w:rPr>
          <w:b/>
        </w:rPr>
        <w:t>Role: counter1</w:t>
      </w:r>
    </w:p>
    <w:p>
      <w:r>
        <w:rPr>
          <w:b/>
        </w:rPr>
        <w:t>Preconditions:</w:t>
      </w:r>
    </w:p>
    <w:p>
      <w:pPr>
        <w:pStyle w:val="ListBullet"/>
      </w:pPr>
      <w:r>
        <w:t>Order without existing invoice</w:t>
      </w:r>
    </w:p>
    <w:p>
      <w:r>
        <w:rPr>
          <w:b/>
        </w:rPr>
        <w:t>Steps:</w:t>
      </w:r>
    </w:p>
    <w:p>
      <w:pPr>
        <w:pStyle w:val="ListNumber"/>
      </w:pPr>
      <w:r>
        <w:t>Open order detail</w:t>
      </w:r>
    </w:p>
    <w:p>
      <w:pPr>
        <w:pStyle w:val="ListNumber"/>
      </w:pPr>
      <w:r>
        <w:t>Click 'Generate Invoice'</w:t>
      </w:r>
    </w:p>
    <w:p>
      <w:r>
        <w:rPr>
          <w:b/>
        </w:rPr>
        <w:t>Expected Result:</w:t>
      </w:r>
    </w:p>
    <w:p>
      <w:pPr>
        <w:pStyle w:val="ListBullet"/>
      </w:pPr>
      <w:r>
        <w:t>Invoice generated successfully</w:t>
      </w:r>
    </w:p>
    <w:p>
      <w:pPr>
        <w:pStyle w:val="ListBullet"/>
      </w:pPr>
      <w:r>
        <w:t>Bill number shown on order detail</w:t>
      </w:r>
    </w:p>
    <w:p>
      <w:pPr>
        <w:pStyle w:val="ListBullet"/>
      </w:pPr>
      <w:r>
        <w:t>Preview and Download buttons appear</w:t>
      </w:r>
    </w:p>
    <w:p/>
    <w:p>
      <w:pPr>
        <w:pStyle w:val="Heading3"/>
      </w:pPr>
      <w:r>
        <w:t>TC-7.2: Preview invoice PDF</w:t>
      </w:r>
    </w:p>
    <w:p>
      <w:r>
        <w:rPr>
          <w:b/>
        </w:rPr>
        <w:t>Role: counter1</w:t>
      </w:r>
    </w:p>
    <w:p>
      <w:r>
        <w:rPr>
          <w:b/>
        </w:rPr>
        <w:t>Preconditions:</w:t>
      </w:r>
    </w:p>
    <w:p>
      <w:pPr>
        <w:pStyle w:val="ListBullet"/>
      </w:pPr>
      <w:r>
        <w:t>Invoice generated</w:t>
      </w:r>
    </w:p>
    <w:p>
      <w:r>
        <w:rPr>
          <w:b/>
        </w:rPr>
        <w:t>Steps:</w:t>
      </w:r>
    </w:p>
    <w:p>
      <w:pPr>
        <w:pStyle w:val="ListNumber"/>
      </w:pPr>
      <w:r>
        <w:t>Click 'Preview Invoice'</w:t>
      </w:r>
    </w:p>
    <w:p>
      <w:r>
        <w:rPr>
          <w:b/>
        </w:rPr>
        <w:t>Expected Result:</w:t>
      </w:r>
    </w:p>
    <w:p>
      <w:pPr>
        <w:pStyle w:val="ListBullet"/>
      </w:pPr>
      <w:r>
        <w:t>PDF opens in new tab</w:t>
      </w:r>
    </w:p>
    <w:p>
      <w:pPr>
        <w:pStyle w:val="ListBullet"/>
      </w:pPr>
      <w:r>
        <w:t>Shows shop name (National Dry Cleaners), order items, totals</w:t>
      </w:r>
    </w:p>
    <w:p/>
    <w:p>
      <w:pPr>
        <w:pStyle w:val="Heading3"/>
      </w:pPr>
      <w:r>
        <w:t>TC-7.3: Download invoice PDF</w:t>
      </w:r>
    </w:p>
    <w:p>
      <w:r>
        <w:rPr>
          <w:b/>
        </w:rPr>
        <w:t>Role: counter1</w:t>
      </w:r>
    </w:p>
    <w:p>
      <w:r>
        <w:rPr>
          <w:b/>
        </w:rPr>
        <w:t>Preconditions:</w:t>
      </w:r>
    </w:p>
    <w:p>
      <w:pPr>
        <w:pStyle w:val="ListBullet"/>
      </w:pPr>
      <w:r>
        <w:t>Invoice generated</w:t>
      </w:r>
    </w:p>
    <w:p>
      <w:r>
        <w:rPr>
          <w:b/>
        </w:rPr>
        <w:t>Steps:</w:t>
      </w:r>
    </w:p>
    <w:p>
      <w:pPr>
        <w:pStyle w:val="ListNumber"/>
      </w:pPr>
      <w:r>
        <w:t>Click 'Download Invoice'</w:t>
      </w:r>
    </w:p>
    <w:p>
      <w:r>
        <w:rPr>
          <w:b/>
        </w:rPr>
        <w:t>Expected Result:</w:t>
      </w:r>
    </w:p>
    <w:p>
      <w:pPr>
        <w:pStyle w:val="ListBullet"/>
      </w:pPr>
      <w:r>
        <w:t>PDF file downloads</w:t>
      </w:r>
    </w:p>
    <w:p>
      <w:pPr>
        <w:pStyle w:val="ListBullet"/>
      </w:pPr>
      <w:r>
        <w:t>File saved under media/invoices/&lt;order_number&gt;/</w:t>
      </w:r>
    </w:p>
    <w:p/>
    <w:p>
      <w:pPr>
        <w:pStyle w:val="Heading3"/>
      </w:pPr>
      <w:r>
        <w:t>TC-7.4: Invoice list</w:t>
      </w:r>
    </w:p>
    <w:p>
      <w:r>
        <w:rPr>
          <w:b/>
        </w:rPr>
        <w:t>Role: counter1</w:t>
      </w:r>
    </w:p>
    <w:p>
      <w:r>
        <w:rPr>
          <w:b/>
        </w:rPr>
        <w:t>Preconditions:</w:t>
      </w:r>
    </w:p>
    <w:p>
      <w:pPr>
        <w:pStyle w:val="ListBullet"/>
      </w:pPr>
      <w:r>
        <w:t>At least one invoice exists</w:t>
      </w:r>
    </w:p>
    <w:p>
      <w:r>
        <w:rPr>
          <w:b/>
        </w:rPr>
        <w:t>Steps:</w:t>
      </w:r>
    </w:p>
    <w:p>
      <w:pPr>
        <w:pStyle w:val="ListNumber"/>
      </w:pPr>
      <w:r>
        <w:t>Sidebar → Invoices</w:t>
      </w:r>
    </w:p>
    <w:p>
      <w:pPr>
        <w:pStyle w:val="ListNumber"/>
      </w:pPr>
      <w:r>
        <w:t>Review invoice list</w:t>
      </w:r>
    </w:p>
    <w:p>
      <w:pPr>
        <w:pStyle w:val="ListNumber"/>
      </w:pPr>
      <w:r>
        <w:t>Click an invoice to view detail</w:t>
      </w:r>
    </w:p>
    <w:p>
      <w:r>
        <w:rPr>
          <w:b/>
        </w:rPr>
        <w:t>Expected Result:</w:t>
      </w:r>
    </w:p>
    <w:p>
      <w:pPr>
        <w:pStyle w:val="ListBullet"/>
      </w:pPr>
      <w:r>
        <w:t>All generated invoices listed</w:t>
      </w:r>
    </w:p>
    <w:p>
      <w:pPr>
        <w:pStyle w:val="ListBullet"/>
      </w:pPr>
      <w:r>
        <w:t>Detail page shows order and customer info</w:t>
      </w:r>
    </w:p>
    <w:p/>
    <w:p>
      <w:r>
        <w:br w:type="page"/>
      </w:r>
    </w:p>
    <w:p>
      <w:pPr>
        <w:pStyle w:val="Heading1"/>
      </w:pPr>
      <w:r>
        <w:t>8. Module 8 — AI Damage Detection</w:t>
      </w:r>
    </w:p>
    <w:p>
      <w:r>
        <w:t>URL: /damage/  |  Requires before AND after photos.</w:t>
      </w:r>
    </w:p>
    <w:p>
      <w:pPr>
        <w:pStyle w:val="Heading3"/>
      </w:pPr>
      <w:r>
        <w:t>TC-8.1: Upload after-cleaning photos</w:t>
      </w:r>
    </w:p>
    <w:p>
      <w:r>
        <w:rPr>
          <w:b/>
        </w:rPr>
        <w:t>Role: counter1</w:t>
      </w:r>
    </w:p>
    <w:p>
      <w:r>
        <w:rPr>
          <w:b/>
        </w:rPr>
        <w:t>Preconditions:</w:t>
      </w:r>
    </w:p>
    <w:p>
      <w:pPr>
        <w:pStyle w:val="ListBullet"/>
      </w:pPr>
      <w:r>
        <w:t>Order with before-cleaning photos already uploaded</w:t>
      </w:r>
    </w:p>
    <w:p>
      <w:r>
        <w:rPr>
          <w:b/>
        </w:rPr>
        <w:t>Steps:</w:t>
      </w:r>
    </w:p>
    <w:p>
      <w:pPr>
        <w:pStyle w:val="ListNumber"/>
      </w:pPr>
      <w:r>
        <w:t>Open order detail</w:t>
      </w:r>
    </w:p>
    <w:p>
      <w:pPr>
        <w:pStyle w:val="ListNumber"/>
      </w:pPr>
      <w:r>
        <w:t>Click 'Upload After Cleaning Photos'</w:t>
      </w:r>
    </w:p>
    <w:p>
      <w:pPr>
        <w:pStyle w:val="ListNumber"/>
      </w:pPr>
      <w:r>
        <w:t>On upload page, select Photo Type: Front View</w:t>
      </w:r>
    </w:p>
    <w:p>
      <w:pPr>
        <w:pStyle w:val="ListNumber"/>
      </w:pPr>
      <w:r>
        <w:t>Upload a test image (same or different from before photo)</w:t>
      </w:r>
    </w:p>
    <w:p>
      <w:pPr>
        <w:pStyle w:val="ListNumber"/>
      </w:pPr>
      <w:r>
        <w:t>Click 'Save After-Cleaning Photos'</w:t>
      </w:r>
    </w:p>
    <w:p>
      <w:r>
        <w:rPr>
          <w:b/>
        </w:rPr>
        <w:t>Expected Result:</w:t>
      </w:r>
    </w:p>
    <w:p>
      <w:pPr>
        <w:pStyle w:val="ListBullet"/>
      </w:pPr>
      <w:r>
        <w:t>Redirected to order detail</w:t>
      </w:r>
    </w:p>
    <w:p>
      <w:pPr>
        <w:pStyle w:val="ListBullet"/>
      </w:pPr>
      <w:r>
        <w:t>Success message shown</w:t>
      </w:r>
    </w:p>
    <w:p>
      <w:pPr>
        <w:pStyle w:val="ListBullet"/>
      </w:pPr>
      <w:r>
        <w:t>After-cleaning photo visible in After-Cleaning Photos gallery</w:t>
      </w:r>
    </w:p>
    <w:p>
      <w:pPr>
        <w:pStyle w:val="ListBullet"/>
      </w:pPr>
      <w:r>
        <w:t>File stored in media/orders/&lt;order_number&gt;/after/</w:t>
      </w:r>
    </w:p>
    <w:p/>
    <w:p>
      <w:pPr>
        <w:pStyle w:val="Heading3"/>
      </w:pPr>
      <w:r>
        <w:t>TC-8.2: Generate AI damage report</w:t>
      </w:r>
    </w:p>
    <w:p>
      <w:r>
        <w:rPr>
          <w:b/>
        </w:rPr>
        <w:t>Role: counter1</w:t>
      </w:r>
    </w:p>
    <w:p>
      <w:r>
        <w:rPr>
          <w:b/>
        </w:rPr>
        <w:t>Preconditions:</w:t>
      </w:r>
    </w:p>
    <w:p>
      <w:pPr>
        <w:pStyle w:val="ListBullet"/>
      </w:pPr>
      <w:r>
        <w:t>Order has before AND after photos</w:t>
      </w:r>
    </w:p>
    <w:p>
      <w:r>
        <w:rPr>
          <w:b/>
        </w:rPr>
        <w:t>Steps:</w:t>
      </w:r>
    </w:p>
    <w:p>
      <w:pPr>
        <w:pStyle w:val="ListNumber"/>
      </w:pPr>
      <w:r>
        <w:t>On order detail, click 'Generate AI Damage Report'</w:t>
      </w:r>
    </w:p>
    <w:p>
      <w:r>
        <w:rPr>
          <w:b/>
        </w:rPr>
        <w:t>Expected Result:</w:t>
      </w:r>
    </w:p>
    <w:p>
      <w:pPr>
        <w:pStyle w:val="ListBullet"/>
      </w:pPr>
      <w:r>
        <w:t>Success message: report(s) generated</w:t>
      </w:r>
    </w:p>
    <w:p>
      <w:pPr>
        <w:pStyle w:val="ListBullet"/>
      </w:pPr>
      <w:r>
        <w:t>Latest AI reports table appears on order detail</w:t>
      </w:r>
    </w:p>
    <w:p>
      <w:pPr>
        <w:pStyle w:val="ListBullet"/>
      </w:pPr>
      <w:r>
        <w:t>Shows similarity %, status badge, difference thumbnail</w:t>
      </w:r>
    </w:p>
    <w:p/>
    <w:p>
      <w:pPr>
        <w:pStyle w:val="Heading3"/>
      </w:pPr>
      <w:r>
        <w:t>TC-8.3: AI report fails without after photos</w:t>
      </w:r>
    </w:p>
    <w:p>
      <w:r>
        <w:rPr>
          <w:b/>
        </w:rPr>
        <w:t>Role: counter1</w:t>
      </w:r>
    </w:p>
    <w:p>
      <w:r>
        <w:rPr>
          <w:b/>
        </w:rPr>
        <w:t>Preconditions:</w:t>
      </w:r>
    </w:p>
    <w:p>
      <w:pPr>
        <w:pStyle w:val="ListBullet"/>
      </w:pPr>
      <w:r>
        <w:t>Order with before photos only, no after photos</w:t>
      </w:r>
    </w:p>
    <w:p>
      <w:r>
        <w:rPr>
          <w:b/>
        </w:rPr>
        <w:t>Steps:</w:t>
      </w:r>
    </w:p>
    <w:p>
      <w:pPr>
        <w:pStyle w:val="ListNumber"/>
      </w:pPr>
      <w:r>
        <w:t>Click 'Generate AI Damage Report'</w:t>
      </w:r>
    </w:p>
    <w:p>
      <w:r>
        <w:rPr>
          <w:b/>
        </w:rPr>
        <w:t>Expected Result:</w:t>
      </w:r>
    </w:p>
    <w:p>
      <w:pPr>
        <w:pStyle w:val="ListBullet"/>
      </w:pPr>
      <w:r>
        <w:t>Error message: requires after-cleaning photos</w:t>
      </w:r>
    </w:p>
    <w:p>
      <w:pPr>
        <w:pStyle w:val="ListBullet"/>
      </w:pPr>
      <w:r>
        <w:t>No report created</w:t>
      </w:r>
    </w:p>
    <w:p>
      <w:pPr>
        <w:pStyle w:val="ListBullet"/>
      </w:pPr>
      <w:r>
        <w:t>Stays on or returns to order detail</w:t>
      </w:r>
    </w:p>
    <w:p/>
    <w:p>
      <w:pPr>
        <w:pStyle w:val="Heading3"/>
      </w:pPr>
      <w:r>
        <w:t>TC-8.4: View AI report detail</w:t>
      </w:r>
    </w:p>
    <w:p>
      <w:r>
        <w:rPr>
          <w:b/>
        </w:rPr>
        <w:t>Role: counter1</w:t>
      </w:r>
    </w:p>
    <w:p>
      <w:r>
        <w:rPr>
          <w:b/>
        </w:rPr>
        <w:t>Preconditions:</w:t>
      </w:r>
    </w:p>
    <w:p>
      <w:pPr>
        <w:pStyle w:val="ListBullet"/>
      </w:pPr>
      <w:r>
        <w:t>AI report generated</w:t>
      </w:r>
    </w:p>
    <w:p>
      <w:r>
        <w:rPr>
          <w:b/>
        </w:rPr>
        <w:t>Steps:</w:t>
      </w:r>
    </w:p>
    <w:p>
      <w:pPr>
        <w:pStyle w:val="ListNumber"/>
      </w:pPr>
      <w:r>
        <w:t>Click 'View Report' on order detail OR go to AI Reports in sidebar</w:t>
      </w:r>
    </w:p>
    <w:p>
      <w:pPr>
        <w:pStyle w:val="ListNumber"/>
      </w:pPr>
      <w:r>
        <w:t>Open a report</w:t>
      </w:r>
    </w:p>
    <w:p>
      <w:r>
        <w:rPr>
          <w:b/>
        </w:rPr>
        <w:t>Expected Result:</w:t>
      </w:r>
    </w:p>
    <w:p>
      <w:pPr>
        <w:pStyle w:val="ListBullet"/>
      </w:pPr>
      <w:r>
        <w:t>Before image, after image, difference image shown</w:t>
      </w:r>
    </w:p>
    <w:p>
      <w:pPr>
        <w:pStyle w:val="ListBullet"/>
      </w:pPr>
      <w:r>
        <w:t>Similarity score and confidence score displayed</w:t>
      </w:r>
    </w:p>
    <w:p>
      <w:pPr>
        <w:pStyle w:val="ListBullet"/>
      </w:pPr>
      <w:r>
        <w:t>AI observations text shown with cautious wording</w:t>
      </w:r>
    </w:p>
    <w:p>
      <w:pPr>
        <w:pStyle w:val="ListBullet"/>
      </w:pPr>
      <w:r>
        <w:t>Manual verification note displayed</w:t>
      </w:r>
    </w:p>
    <w:p>
      <w:pPr>
        <w:pStyle w:val="ListBullet"/>
      </w:pPr>
      <w:r>
        <w:t>Disclaimer: 'AI assisted comparison only'</w:t>
      </w:r>
    </w:p>
    <w:p/>
    <w:p>
      <w:pPr>
        <w:pStyle w:val="Heading3"/>
      </w:pPr>
      <w:r>
        <w:t>TC-8.5: AI reports list and filters</w:t>
      </w:r>
    </w:p>
    <w:p>
      <w:r>
        <w:rPr>
          <w:b/>
        </w:rPr>
        <w:t>Role: counter1</w:t>
      </w:r>
    </w:p>
    <w:p>
      <w:r>
        <w:rPr>
          <w:b/>
        </w:rPr>
        <w:t>Preconditions:</w:t>
      </w:r>
    </w:p>
    <w:p>
      <w:pPr>
        <w:pStyle w:val="ListBullet"/>
      </w:pPr>
      <w:r>
        <w:t>At least one AI report exists</w:t>
      </w:r>
    </w:p>
    <w:p>
      <w:r>
        <w:rPr>
          <w:b/>
        </w:rPr>
        <w:t>Steps:</w:t>
      </w:r>
    </w:p>
    <w:p>
      <w:pPr>
        <w:pStyle w:val="ListNumber"/>
      </w:pPr>
      <w:r>
        <w:t>Sidebar → AI Reports</w:t>
      </w:r>
    </w:p>
    <w:p>
      <w:pPr>
        <w:pStyle w:val="ListNumber"/>
      </w:pPr>
      <w:r>
        <w:t>Search by order number</w:t>
      </w:r>
    </w:p>
    <w:p>
      <w:pPr>
        <w:pStyle w:val="ListNumber"/>
      </w:pPr>
      <w:r>
        <w:t>Filter by status</w:t>
      </w:r>
    </w:p>
    <w:p>
      <w:r>
        <w:rPr>
          <w:b/>
        </w:rPr>
        <w:t>Expected Result:</w:t>
      </w:r>
    </w:p>
    <w:p>
      <w:pPr>
        <w:pStyle w:val="ListBullet"/>
      </w:pPr>
      <w:r>
        <w:t>Reports listed with order, customer, mobile, scores</w:t>
      </w:r>
    </w:p>
    <w:p>
      <w:pPr>
        <w:pStyle w:val="ListBullet"/>
      </w:pPr>
      <w:r>
        <w:t>Filters work correctly</w:t>
      </w:r>
    </w:p>
    <w:p/>
    <w:p>
      <w:pPr>
        <w:pStyle w:val="Heading3"/>
      </w:pPr>
      <w:r>
        <w:t>TC-8.6: Delivery staff cannot access AI module</w:t>
      </w:r>
    </w:p>
    <w:p>
      <w:r>
        <w:rPr>
          <w:b/>
        </w:rPr>
        <w:t>Role: delivery1</w:t>
      </w:r>
    </w:p>
    <w:p>
      <w:r>
        <w:rPr>
          <w:b/>
        </w:rPr>
        <w:t>Preconditions:</w:t>
      </w:r>
    </w:p>
    <w:p>
      <w:pPr>
        <w:pStyle w:val="ListBullet"/>
      </w:pPr>
      <w:r>
        <w:t>Logged in as delivery1</w:t>
      </w:r>
    </w:p>
    <w:p>
      <w:r>
        <w:rPr>
          <w:b/>
        </w:rPr>
        <w:t>Steps:</w:t>
      </w:r>
    </w:p>
    <w:p>
      <w:pPr>
        <w:pStyle w:val="ListNumber"/>
      </w:pPr>
      <w:r>
        <w:t>Check sidebar — AI Reports should NOT appear</w:t>
      </w:r>
    </w:p>
    <w:p>
      <w:pPr>
        <w:pStyle w:val="ListNumber"/>
      </w:pPr>
      <w:r>
        <w:t>Visit /damage/reports/ directly</w:t>
      </w:r>
    </w:p>
    <w:p>
      <w:r>
        <w:rPr>
          <w:b/>
        </w:rPr>
        <w:t>Expected Result:</w:t>
      </w:r>
    </w:p>
    <w:p>
      <w:pPr>
        <w:pStyle w:val="ListBullet"/>
      </w:pPr>
      <w:r>
        <w:t>AI menu hidden</w:t>
      </w:r>
    </w:p>
    <w:p>
      <w:pPr>
        <w:pStyle w:val="ListBullet"/>
      </w:pPr>
      <w:r>
        <w:t>Direct URL returns 403 Forbidden</w:t>
      </w:r>
    </w:p>
    <w:p/>
    <w:p>
      <w:r>
        <w:br w:type="page"/>
      </w:r>
    </w:p>
    <w:p>
      <w:pPr>
        <w:pStyle w:val="Heading1"/>
      </w:pPr>
      <w:r>
        <w:t>9. Module 12 — Reports</w:t>
      </w:r>
    </w:p>
    <w:p>
      <w:r>
        <w:t>URL: /reports/</w:t>
      </w:r>
    </w:p>
    <w:p>
      <w:pPr>
        <w:pStyle w:val="Heading3"/>
      </w:pPr>
      <w:r>
        <w:t>TC-9.1: Reports index</w:t>
      </w:r>
    </w:p>
    <w:p>
      <w:r>
        <w:rPr>
          <w:b/>
        </w:rPr>
        <w:t>Role: admin</w:t>
      </w:r>
    </w:p>
    <w:p>
      <w:r>
        <w:rPr>
          <w:b/>
        </w:rPr>
        <w:t>Preconditions:</w:t>
      </w:r>
    </w:p>
    <w:p>
      <w:pPr>
        <w:pStyle w:val="ListBullet"/>
      </w:pPr>
      <w:r>
        <w:t>Logged in as admin</w:t>
      </w:r>
    </w:p>
    <w:p>
      <w:r>
        <w:rPr>
          <w:b/>
        </w:rPr>
        <w:t>Steps:</w:t>
      </w:r>
    </w:p>
    <w:p>
      <w:pPr>
        <w:pStyle w:val="ListNumber"/>
      </w:pPr>
      <w:r>
        <w:t>Click Reports in sidebar</w:t>
      </w:r>
    </w:p>
    <w:p>
      <w:pPr>
        <w:pStyle w:val="ListNumber"/>
      </w:pPr>
      <w:r>
        <w:t>Review available report links</w:t>
      </w:r>
    </w:p>
    <w:p>
      <w:r>
        <w:rPr>
          <w:b/>
        </w:rPr>
        <w:t>Expected Result:</w:t>
      </w:r>
    </w:p>
    <w:p>
      <w:pPr>
        <w:pStyle w:val="ListBullet"/>
      </w:pPr>
      <w:r>
        <w:t>Orders, Payments, Pending Deliveries, Customers, Items reports listed</w:t>
      </w:r>
    </w:p>
    <w:p/>
    <w:p>
      <w:pPr>
        <w:pStyle w:val="Heading3"/>
      </w:pPr>
      <w:r>
        <w:t>TC-9.2: Orders report with export</w:t>
      </w:r>
    </w:p>
    <w:p>
      <w:r>
        <w:rPr>
          <w:b/>
        </w:rPr>
        <w:t>Role: admin</w:t>
      </w:r>
    </w:p>
    <w:p>
      <w:r>
        <w:rPr>
          <w:b/>
        </w:rPr>
        <w:t>Preconditions:</w:t>
      </w:r>
    </w:p>
    <w:p>
      <w:pPr>
        <w:pStyle w:val="ListBullet"/>
      </w:pPr>
      <w:r>
        <w:t>Orders exist in date range</w:t>
      </w:r>
    </w:p>
    <w:p>
      <w:r>
        <w:rPr>
          <w:b/>
        </w:rPr>
        <w:t>Steps:</w:t>
      </w:r>
    </w:p>
    <w:p>
      <w:pPr>
        <w:pStyle w:val="ListNumber"/>
      </w:pPr>
      <w:r>
        <w:t>Reports → Orders</w:t>
      </w:r>
    </w:p>
    <w:p>
      <w:pPr>
        <w:pStyle w:val="ListNumber"/>
      </w:pPr>
      <w:r>
        <w:t>Set date from / date to (last 30 days)</w:t>
      </w:r>
    </w:p>
    <w:p>
      <w:pPr>
        <w:pStyle w:val="ListNumber"/>
      </w:pPr>
      <w:r>
        <w:t>Click Filter</w:t>
      </w:r>
    </w:p>
    <w:p>
      <w:pPr>
        <w:pStyle w:val="ListNumber"/>
      </w:pPr>
      <w:r>
        <w:t>Click Export Excel</w:t>
      </w:r>
    </w:p>
    <w:p>
      <w:pPr>
        <w:pStyle w:val="ListNumber"/>
      </w:pPr>
      <w:r>
        <w:t>Click Export CSV</w:t>
      </w:r>
    </w:p>
    <w:p>
      <w:r>
        <w:rPr>
          <w:b/>
        </w:rPr>
        <w:t>Expected Result:</w:t>
      </w:r>
    </w:p>
    <w:p>
      <w:pPr>
        <w:pStyle w:val="ListBullet"/>
      </w:pPr>
      <w:r>
        <w:t>Filtered order data displayed in table</w:t>
      </w:r>
    </w:p>
    <w:p>
      <w:pPr>
        <w:pStyle w:val="ListBullet"/>
      </w:pPr>
      <w:r>
        <w:t>Excel file downloads (.xlsx)</w:t>
      </w:r>
    </w:p>
    <w:p>
      <w:pPr>
        <w:pStyle w:val="ListBullet"/>
      </w:pPr>
      <w:r>
        <w:t>CSV file downloads</w:t>
      </w:r>
    </w:p>
    <w:p/>
    <w:p>
      <w:pPr>
        <w:pStyle w:val="Heading3"/>
      </w:pPr>
      <w:r>
        <w:t>TC-9.3: Payments report</w:t>
      </w:r>
    </w:p>
    <w:p>
      <w:r>
        <w:rPr>
          <w:b/>
        </w:rPr>
        <w:t>Role: admin</w:t>
      </w:r>
    </w:p>
    <w:p>
      <w:r>
        <w:rPr>
          <w:b/>
        </w:rPr>
        <w:t>Steps:</w:t>
      </w:r>
    </w:p>
    <w:p>
      <w:pPr>
        <w:pStyle w:val="ListNumber"/>
      </w:pPr>
      <w:r>
        <w:t>Reports → Payments</w:t>
      </w:r>
    </w:p>
    <w:p>
      <w:pPr>
        <w:pStyle w:val="ListNumber"/>
      </w:pPr>
      <w:r>
        <w:t>Apply date filter</w:t>
      </w:r>
    </w:p>
    <w:p>
      <w:pPr>
        <w:pStyle w:val="ListNumber"/>
      </w:pPr>
      <w:r>
        <w:t>Review totals</w:t>
      </w:r>
    </w:p>
    <w:p>
      <w:r>
        <w:rPr>
          <w:b/>
        </w:rPr>
        <w:t>Expected Result:</w:t>
      </w:r>
    </w:p>
    <w:p>
      <w:pPr>
        <w:pStyle w:val="ListBullet"/>
      </w:pPr>
      <w:r>
        <w:t>Payment records shown</w:t>
      </w:r>
    </w:p>
    <w:p>
      <w:pPr>
        <w:pStyle w:val="ListBullet"/>
      </w:pPr>
      <w:r>
        <w:t>Export works</w:t>
      </w:r>
    </w:p>
    <w:p/>
    <w:p>
      <w:pPr>
        <w:pStyle w:val="Heading3"/>
      </w:pPr>
      <w:r>
        <w:t>TC-9.4: Pending deliveries report</w:t>
      </w:r>
    </w:p>
    <w:p>
      <w:r>
        <w:rPr>
          <w:b/>
        </w:rPr>
        <w:t>Role: counter1</w:t>
      </w:r>
    </w:p>
    <w:p>
      <w:r>
        <w:rPr>
          <w:b/>
        </w:rPr>
        <w:t>Preconditions:</w:t>
      </w:r>
    </w:p>
    <w:p>
      <w:pPr>
        <w:pStyle w:val="ListBullet"/>
      </w:pPr>
      <w:r>
        <w:t>Orders not yet delivered</w:t>
      </w:r>
    </w:p>
    <w:p>
      <w:r>
        <w:rPr>
          <w:b/>
        </w:rPr>
        <w:t>Steps:</w:t>
      </w:r>
    </w:p>
    <w:p>
      <w:pPr>
        <w:pStyle w:val="ListNumber"/>
      </w:pPr>
      <w:r>
        <w:t>Reports → Pending Deliveries</w:t>
      </w:r>
    </w:p>
    <w:p>
      <w:r>
        <w:rPr>
          <w:b/>
        </w:rPr>
        <w:t>Expected Result:</w:t>
      </w:r>
    </w:p>
    <w:p>
      <w:pPr>
        <w:pStyle w:val="ListBullet"/>
      </w:pPr>
      <w:r>
        <w:t>Lists orders not in Delivered status</w:t>
      </w:r>
    </w:p>
    <w:p>
      <w:pPr>
        <w:pStyle w:val="ListBullet"/>
      </w:pPr>
      <w:r>
        <w:t>Shows expected delivery dates</w:t>
      </w:r>
    </w:p>
    <w:p/>
    <w:p>
      <w:pPr>
        <w:pStyle w:val="Heading3"/>
      </w:pPr>
      <w:r>
        <w:t>TC-9.5: Counter staff can access reports</w:t>
      </w:r>
    </w:p>
    <w:p>
      <w:r>
        <w:rPr>
          <w:b/>
        </w:rPr>
        <w:t>Role: counter1</w:t>
      </w:r>
    </w:p>
    <w:p>
      <w:r>
        <w:rPr>
          <w:b/>
        </w:rPr>
        <w:t>Steps:</w:t>
      </w:r>
    </w:p>
    <w:p>
      <w:pPr>
        <w:pStyle w:val="ListNumber"/>
      </w:pPr>
      <w:r>
        <w:t>Login as counter1</w:t>
      </w:r>
    </w:p>
    <w:p>
      <w:pPr>
        <w:pStyle w:val="ListNumber"/>
      </w:pPr>
      <w:r>
        <w:t>Click Reports in sidebar</w:t>
      </w:r>
    </w:p>
    <w:p>
      <w:r>
        <w:rPr>
          <w:b/>
        </w:rPr>
        <w:t>Expected Result:</w:t>
      </w:r>
    </w:p>
    <w:p>
      <w:pPr>
        <w:pStyle w:val="ListBullet"/>
      </w:pPr>
      <w:r>
        <w:t>Reports accessible</w:t>
      </w:r>
    </w:p>
    <w:p>
      <w:pPr>
        <w:pStyle w:val="ListBullet"/>
      </w:pPr>
      <w:r>
        <w:t>No 403 error</w:t>
      </w:r>
    </w:p>
    <w:p/>
    <w:p>
      <w:r>
        <w:br w:type="page"/>
      </w:r>
    </w:p>
    <w:p>
      <w:pPr>
        <w:pStyle w:val="Heading1"/>
      </w:pPr>
      <w:r>
        <w:t>10. Role-Based Access Verification</w:t>
      </w:r>
    </w:p>
    <w:p>
      <w:r>
        <w:t>Run this checklist for each role after completing module tests.</w:t>
      </w:r>
    </w:p>
    <w:p>
      <w:pPr>
        <w:pStyle w:val="Heading2"/>
      </w:pPr>
      <w:r>
        <w:t>10.1 Admin (admin) — Should Have Access To</w:t>
      </w:r>
    </w:p>
    <w:p>
      <w:pPr>
        <w:pStyle w:val="ListBullet"/>
      </w:pPr>
      <w:r>
        <w:t>Dashboard</w:t>
      </w:r>
    </w:p>
    <w:p>
      <w:pPr>
        <w:pStyle w:val="ListBullet"/>
      </w:pPr>
      <w:r>
        <w:t>Staff</w:t>
      </w:r>
    </w:p>
    <w:p>
      <w:pPr>
        <w:pStyle w:val="ListBullet"/>
      </w:pPr>
      <w:r>
        <w:t>Customers</w:t>
      </w:r>
    </w:p>
    <w:p>
      <w:pPr>
        <w:pStyle w:val="ListBullet"/>
      </w:pPr>
      <w:r>
        <w:t>Orders</w:t>
      </w:r>
    </w:p>
    <w:p>
      <w:pPr>
        <w:pStyle w:val="ListBullet"/>
      </w:pPr>
      <w:r>
        <w:t>Payments</w:t>
      </w:r>
    </w:p>
    <w:p>
      <w:pPr>
        <w:pStyle w:val="ListBullet"/>
      </w:pPr>
      <w:r>
        <w:t>Invoices</w:t>
      </w:r>
    </w:p>
    <w:p>
      <w:pPr>
        <w:pStyle w:val="ListBullet"/>
      </w:pPr>
      <w:r>
        <w:t>Categories</w:t>
      </w:r>
    </w:p>
    <w:p>
      <w:pPr>
        <w:pStyle w:val="ListBullet"/>
      </w:pPr>
      <w:r>
        <w:t>Items</w:t>
      </w:r>
    </w:p>
    <w:p>
      <w:pPr>
        <w:pStyle w:val="ListBullet"/>
      </w:pPr>
      <w:r>
        <w:t>Reports</w:t>
      </w:r>
    </w:p>
    <w:p>
      <w:pPr>
        <w:pStyle w:val="ListBullet"/>
      </w:pPr>
      <w:r>
        <w:t>AI Reports</w:t>
      </w:r>
    </w:p>
    <w:p>
      <w:pPr>
        <w:pStyle w:val="ListBullet"/>
      </w:pPr>
      <w:r>
        <w:t>Activity Logs</w:t>
      </w:r>
    </w:p>
    <w:p>
      <w:pPr>
        <w:pStyle w:val="ListBullet"/>
      </w:pPr>
      <w:r>
        <w:t>Logout</w:t>
      </w:r>
    </w:p>
    <w:p>
      <w:pPr>
        <w:pStyle w:val="Heading2"/>
      </w:pPr>
      <w:r>
        <w:t>10.2 Counter Staff (counter1) — Should Have Access To</w:t>
      </w:r>
    </w:p>
    <w:p>
      <w:pPr>
        <w:pStyle w:val="ListBullet"/>
      </w:pPr>
      <w:r>
        <w:t>Dashboard</w:t>
      </w:r>
    </w:p>
    <w:p>
      <w:pPr>
        <w:pStyle w:val="ListBullet"/>
      </w:pPr>
      <w:r>
        <w:t>Customers</w:t>
      </w:r>
    </w:p>
    <w:p>
      <w:pPr>
        <w:pStyle w:val="ListBullet"/>
      </w:pPr>
      <w:r>
        <w:t>Orders</w:t>
      </w:r>
    </w:p>
    <w:p>
      <w:pPr>
        <w:pStyle w:val="ListBullet"/>
      </w:pPr>
      <w:r>
        <w:t>Payments</w:t>
      </w:r>
    </w:p>
    <w:p>
      <w:pPr>
        <w:pStyle w:val="ListBullet"/>
      </w:pPr>
      <w:r>
        <w:t>Invoices</w:t>
      </w:r>
    </w:p>
    <w:p>
      <w:pPr>
        <w:pStyle w:val="ListBullet"/>
      </w:pPr>
      <w:r>
        <w:t>Categories (view)</w:t>
      </w:r>
    </w:p>
    <w:p>
      <w:pPr>
        <w:pStyle w:val="ListBullet"/>
      </w:pPr>
      <w:r>
        <w:t>Items (view)</w:t>
      </w:r>
    </w:p>
    <w:p>
      <w:pPr>
        <w:pStyle w:val="ListBullet"/>
      </w:pPr>
      <w:r>
        <w:t>Reports</w:t>
      </w:r>
    </w:p>
    <w:p>
      <w:pPr>
        <w:pStyle w:val="ListBullet"/>
      </w:pPr>
      <w:r>
        <w:t>AI Reports</w:t>
      </w:r>
    </w:p>
    <w:p>
      <w:pPr>
        <w:pStyle w:val="ListBullet"/>
      </w:pPr>
      <w:r>
        <w:t>Logout</w:t>
      </w:r>
    </w:p>
    <w:p>
      <w:pPr>
        <w:pStyle w:val="Heading2"/>
      </w:pPr>
      <w:r>
        <w:t>10.3 Counter Staff — Should NOT Have Access To</w:t>
      </w:r>
    </w:p>
    <w:p>
      <w:pPr>
        <w:pStyle w:val="ListBullet"/>
      </w:pPr>
      <w:r>
        <w:t>Staff management</w:t>
      </w:r>
    </w:p>
    <w:p>
      <w:pPr>
        <w:pStyle w:val="ListBullet"/>
      </w:pPr>
      <w:r>
        <w:t>Activity Logs</w:t>
      </w:r>
    </w:p>
    <w:p>
      <w:pPr>
        <w:pStyle w:val="ListBullet"/>
      </w:pPr>
      <w:r>
        <w:t>/accounts/staff/ (403)</w:t>
      </w:r>
    </w:p>
    <w:p>
      <w:pPr>
        <w:pStyle w:val="Heading2"/>
      </w:pPr>
      <w:r>
        <w:t>10.4 Delivery Staff (delivery1) — Should Have Access To</w:t>
      </w:r>
    </w:p>
    <w:p>
      <w:pPr>
        <w:pStyle w:val="ListBullet"/>
      </w:pPr>
      <w:r>
        <w:t>Dashboard</w:t>
      </w:r>
    </w:p>
    <w:p>
      <w:pPr>
        <w:pStyle w:val="ListBullet"/>
      </w:pPr>
      <w:r>
        <w:t>Orders (view)</w:t>
      </w:r>
    </w:p>
    <w:p>
      <w:pPr>
        <w:pStyle w:val="ListBullet"/>
      </w:pPr>
      <w:r>
        <w:t>Payments (view)</w:t>
      </w:r>
    </w:p>
    <w:p>
      <w:pPr>
        <w:pStyle w:val="ListBullet"/>
      </w:pPr>
      <w:r>
        <w:t>Invoices (view)</w:t>
      </w:r>
    </w:p>
    <w:p>
      <w:pPr>
        <w:pStyle w:val="Heading2"/>
      </w:pPr>
      <w:r>
        <w:t>10.5 Delivery Staff — Should NOT Have Access To</w:t>
      </w:r>
    </w:p>
    <w:p>
      <w:pPr>
        <w:pStyle w:val="ListBullet"/>
      </w:pPr>
      <w:r>
        <w:t>Create customer</w:t>
      </w:r>
    </w:p>
    <w:p>
      <w:pPr>
        <w:pStyle w:val="ListBullet"/>
      </w:pPr>
      <w:r>
        <w:t>Create order</w:t>
      </w:r>
    </w:p>
    <w:p>
      <w:pPr>
        <w:pStyle w:val="ListBullet"/>
      </w:pPr>
      <w:r>
        <w:t>AI Reports</w:t>
      </w:r>
    </w:p>
    <w:p>
      <w:pPr>
        <w:pStyle w:val="ListBullet"/>
      </w:pPr>
      <w:r>
        <w:t>Reports</w:t>
      </w:r>
    </w:p>
    <w:p>
      <w:pPr>
        <w:pStyle w:val="ListBullet"/>
      </w:pPr>
      <w:r>
        <w:t>Staff</w:t>
      </w:r>
    </w:p>
    <w:p>
      <w:pPr>
        <w:pStyle w:val="ListBullet"/>
      </w:pPr>
      <w:r>
        <w:t>Activity Logs</w:t>
      </w:r>
    </w:p>
    <w:p>
      <w:r>
        <w:br w:type="page"/>
      </w:r>
    </w:p>
    <w:p>
      <w:pPr>
        <w:pStyle w:val="Heading1"/>
      </w:pPr>
      <w:r>
        <w:t>11. Complete End-to-End Business Scenario</w:t>
      </w:r>
    </w:p>
    <w:p>
      <w:r>
        <w:rPr>
          <w:b/>
        </w:rPr>
        <w:t>This single scenario tests the full dry cleaning workflow from customer intake to AI report. Perform as counter1 unless noted. Estimated time: 20–30 minutes.</w:t>
      </w:r>
    </w:p>
    <w:p>
      <w:pPr>
        <w:pStyle w:val="ListNumber"/>
      </w:pPr>
      <w:r>
        <w:t>LOGIN — Log in as counter1 / Counter@123</w:t>
      </w:r>
    </w:p>
    <w:p>
      <w:pPr>
        <w:pStyle w:val="ListNumber"/>
      </w:pPr>
      <w:r>
        <w:t>CUSTOMER — Create customer: Name='E2E Test User', Mobile='9123456789'</w:t>
      </w:r>
    </w:p>
    <w:p>
      <w:pPr>
        <w:pStyle w:val="ListNumber"/>
      </w:pPr>
      <w:r>
        <w:t>ORDER — Book Order from customer detail</w:t>
      </w:r>
    </w:p>
    <w:p>
      <w:pPr>
        <w:pStyle w:val="ListNumber"/>
      </w:pPr>
      <w:r>
        <w:t>ORDER — Add item (e.g. Shirt), qty=1, price=100, delivery date=tomorrow</w:t>
      </w:r>
    </w:p>
    <w:p>
      <w:pPr>
        <w:pStyle w:val="ListNumber"/>
      </w:pPr>
      <w:r>
        <w:t>PHOTOS — Upload before-cleaning Front View photo</w:t>
      </w:r>
    </w:p>
    <w:p>
      <w:pPr>
        <w:pStyle w:val="ListNumber"/>
      </w:pPr>
      <w:r>
        <w:t>ORDER — Save order, note the order number (e.g. DC-2026-000005)</w:t>
      </w:r>
    </w:p>
    <w:p>
      <w:pPr>
        <w:pStyle w:val="ListNumber"/>
      </w:pPr>
      <w:r>
        <w:t>PAYMENT — Add advance payment ₹50, mode Cash</w:t>
      </w:r>
    </w:p>
    <w:p>
      <w:pPr>
        <w:pStyle w:val="ListNumber"/>
      </w:pPr>
      <w:r>
        <w:t>VERIFY — Order detail shows balance ₹50 (if total ₹100)</w:t>
      </w:r>
    </w:p>
    <w:p>
      <w:pPr>
        <w:pStyle w:val="ListNumber"/>
      </w:pPr>
      <w:r>
        <w:t>INVOICE — Generate Invoice, Preview PDF, Download PDF</w:t>
      </w:r>
    </w:p>
    <w:p>
      <w:pPr>
        <w:pStyle w:val="ListNumber"/>
      </w:pPr>
      <w:r>
        <w:t>AFTER PHOTOS — Upload After Cleaning photo (Front View)</w:t>
      </w:r>
    </w:p>
    <w:p>
      <w:pPr>
        <w:pStyle w:val="ListNumber"/>
      </w:pPr>
      <w:r>
        <w:t>AI — Generate AI Damage Report</w:t>
      </w:r>
    </w:p>
    <w:p>
      <w:pPr>
        <w:pStyle w:val="ListNumber"/>
      </w:pPr>
      <w:r>
        <w:t>AI — View report detail, verify similarity score and images</w:t>
      </w:r>
    </w:p>
    <w:p>
      <w:pPr>
        <w:pStyle w:val="ListNumber"/>
      </w:pPr>
      <w:r>
        <w:t>REPORTS — Open AI Reports list, find this order</w:t>
      </w:r>
    </w:p>
    <w:p>
      <w:pPr>
        <w:pStyle w:val="ListNumber"/>
      </w:pPr>
      <w:r>
        <w:t>ADMIN CHECK — Log out, log in as admin</w:t>
      </w:r>
    </w:p>
    <w:p>
      <w:pPr>
        <w:pStyle w:val="ListNumber"/>
      </w:pPr>
      <w:r>
        <w:t>ACTIVITY — Verify activity logs show order, payment, photo, AI events</w:t>
      </w:r>
    </w:p>
    <w:p>
      <w:pPr>
        <w:pStyle w:val="ListNumber"/>
      </w:pPr>
      <w:r>
        <w:t>LOGOUT — Log out successfully (no CSRF error)</w:t>
      </w:r>
    </w:p>
    <w:p>
      <w:r>
        <w:rPr>
          <w:b/>
        </w:rPr>
        <w:t>Scenario PASS criteria:</w:t>
      </w:r>
    </w:p>
    <w:p>
      <w:pPr>
        <w:pStyle w:val="ListBullet"/>
      </w:pPr>
      <w:r>
        <w:t>All 16 steps complete without error</w:t>
      </w:r>
    </w:p>
    <w:p>
      <w:pPr>
        <w:pStyle w:val="ListBullet"/>
      </w:pPr>
      <w:r>
        <w:t>Order, payment, invoice, and AI report all linked to same order</w:t>
      </w:r>
    </w:p>
    <w:p>
      <w:pPr>
        <w:pStyle w:val="ListBullet"/>
      </w:pPr>
      <w:r>
        <w:t>Activity log entries created for key actions</w:t>
      </w:r>
    </w:p>
    <w:p>
      <w:r>
        <w:br w:type="page"/>
      </w:r>
    </w:p>
    <w:p>
      <w:pPr>
        <w:pStyle w:val="Heading1"/>
      </w:pPr>
      <w:r>
        <w:t>12. Automated Test Suite (Developer QA)</w:t>
      </w:r>
    </w:p>
    <w:p>
      <w:r>
        <w:t>In addition to manual testing, run automated tests:</w:t>
      </w:r>
    </w:p>
    <w:p>
      <w:pPr>
        <w:pStyle w:val="ListNumber"/>
      </w:pPr>
      <w:r>
        <w:t>Open terminal in project folder</w:t>
      </w:r>
    </w:p>
    <w:p>
      <w:pPr>
        <w:pStyle w:val="ListNumber"/>
      </w:pPr>
      <w:r>
        <w:t>Activate virtual environment if used</w:t>
      </w:r>
    </w:p>
    <w:p>
      <w:pPr>
        <w:pStyle w:val="ListNumber"/>
      </w:pPr>
      <w:r>
        <w:t>Run: python manage.py test</w:t>
      </w:r>
    </w:p>
    <w:p>
      <w:r>
        <w:rPr>
          <w:b/>
        </w:rPr>
        <w:t>Expected: 80 tests, all OK</w:t>
      </w:r>
    </w:p>
    <w:p>
      <w:r>
        <w:t>Module-specific test commands: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Command</w:t>
            </w:r>
          </w:p>
        </w:tc>
        <w:tc>
          <w:tcPr>
            <w:tcW w:type="dxa" w:w="4320"/>
          </w:tcPr>
          <w:p>
            <w:r>
              <w:t>Tests</w:t>
            </w:r>
          </w:p>
        </w:tc>
      </w:tr>
      <w:tr>
        <w:tc>
          <w:tcPr>
            <w:tcW w:type="dxa" w:w="4320"/>
          </w:tcPr>
          <w:p>
            <w:r>
              <w:t>python manage.py test accounts</w:t>
            </w:r>
          </w:p>
        </w:tc>
        <w:tc>
          <w:tcPr>
            <w:tcW w:type="dxa" w:w="4320"/>
          </w:tcPr>
          <w:p>
            <w:r>
              <w:t>Auth, permissions, login</w:t>
            </w:r>
          </w:p>
        </w:tc>
      </w:tr>
      <w:tr>
        <w:tc>
          <w:tcPr>
            <w:tcW w:type="dxa" w:w="4320"/>
          </w:tcPr>
          <w:p>
            <w:r>
              <w:t>python manage.py test customers</w:t>
            </w:r>
          </w:p>
        </w:tc>
        <w:tc>
          <w:tcPr>
            <w:tcW w:type="dxa" w:w="4320"/>
          </w:tcPr>
          <w:p>
            <w:r>
              <w:t>Customer CRUD</w:t>
            </w:r>
          </w:p>
        </w:tc>
      </w:tr>
      <w:tr>
        <w:tc>
          <w:tcPr>
            <w:tcW w:type="dxa" w:w="4320"/>
          </w:tcPr>
          <w:p>
            <w:r>
              <w:t>python manage.py test orders</w:t>
            </w:r>
          </w:p>
        </w:tc>
        <w:tc>
          <w:tcPr>
            <w:tcW w:type="dxa" w:w="4320"/>
          </w:tcPr>
          <w:p>
            <w:r>
              <w:t>Orders, photos, calculations</w:t>
            </w:r>
          </w:p>
        </w:tc>
      </w:tr>
      <w:tr>
        <w:tc>
          <w:tcPr>
            <w:tcW w:type="dxa" w:w="4320"/>
          </w:tcPr>
          <w:p>
            <w:r>
              <w:t>python manage.py test payments</w:t>
            </w:r>
          </w:p>
        </w:tc>
        <w:tc>
          <w:tcPr>
            <w:tcW w:type="dxa" w:w="4320"/>
          </w:tcPr>
          <w:p>
            <w:r>
              <w:t>Payment sync</w:t>
            </w:r>
          </w:p>
        </w:tc>
      </w:tr>
      <w:tr>
        <w:tc>
          <w:tcPr>
            <w:tcW w:type="dxa" w:w="4320"/>
          </w:tcPr>
          <w:p>
            <w:r>
              <w:t>python manage.py test billing</w:t>
            </w:r>
          </w:p>
        </w:tc>
        <w:tc>
          <w:tcPr>
            <w:tcW w:type="dxa" w:w="4320"/>
          </w:tcPr>
          <w:p>
            <w:r>
              <w:t>Invoice generation</w:t>
            </w:r>
          </w:p>
        </w:tc>
      </w:tr>
      <w:tr>
        <w:tc>
          <w:tcPr>
            <w:tcW w:type="dxa" w:w="4320"/>
          </w:tcPr>
          <w:p>
            <w:r>
              <w:t>python manage.py test damage_detection</w:t>
            </w:r>
          </w:p>
        </w:tc>
        <w:tc>
          <w:tcPr>
            <w:tcW w:type="dxa" w:w="4320"/>
          </w:tcPr>
          <w:p>
            <w:r>
              <w:t>AI upload, analysis, reports</w:t>
            </w:r>
          </w:p>
        </w:tc>
      </w:tr>
      <w:tr>
        <w:tc>
          <w:tcPr>
            <w:tcW w:type="dxa" w:w="4320"/>
          </w:tcPr>
          <w:p>
            <w:r>
              <w:t>python manage.py test reports</w:t>
            </w:r>
          </w:p>
        </w:tc>
        <w:tc>
          <w:tcPr>
            <w:tcW w:type="dxa" w:w="4320"/>
          </w:tcPr>
          <w:p>
            <w:r>
              <w:t>Report exports</w:t>
            </w:r>
          </w:p>
        </w:tc>
      </w:tr>
    </w:tbl>
    <w:p/>
    <w:p>
      <w:pPr>
        <w:pStyle w:val="Heading1"/>
      </w:pPr>
      <w:r>
        <w:t>13. Common Issues During Testing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Issue</w:t>
            </w:r>
          </w:p>
        </w:tc>
        <w:tc>
          <w:tcPr>
            <w:tcW w:type="dxa" w:w="4320"/>
          </w:tcPr>
          <w:p>
            <w:r>
              <w:t>What To Do</w:t>
            </w:r>
          </w:p>
        </w:tc>
      </w:tr>
      <w:tr>
        <w:tc>
          <w:tcPr>
            <w:tcW w:type="dxa" w:w="4320"/>
          </w:tcPr>
          <w:p>
            <w:r>
              <w:t>Page won't load — connection refused</w:t>
            </w:r>
          </w:p>
        </w:tc>
        <w:tc>
          <w:tcPr>
            <w:tcW w:type="dxa" w:w="4320"/>
          </w:tcPr>
          <w:p>
            <w:r>
              <w:t>Start server: python manage.py runserver 127.0.0.1:8003</w:t>
            </w:r>
          </w:p>
        </w:tc>
      </w:tr>
      <w:tr>
        <w:tc>
          <w:tcPr>
            <w:tcW w:type="dxa" w:w="4320"/>
          </w:tcPr>
          <w:p>
            <w:r>
              <w:t>Logout CSRF 403</w:t>
            </w:r>
          </w:p>
        </w:tc>
        <w:tc>
          <w:tcPr>
            <w:tcW w:type="dxa" w:w="4320"/>
          </w:tcPr>
          <w:p>
            <w:r>
              <w:t>Hard refresh Ctrl+Shift+R, then try again</w:t>
            </w:r>
          </w:p>
        </w:tc>
      </w:tr>
      <w:tr>
        <w:tc>
          <w:tcPr>
            <w:tcW w:type="dxa" w:w="4320"/>
          </w:tcPr>
          <w:p>
            <w:r>
              <w:t>No categories/items in dropdown</w:t>
            </w:r>
          </w:p>
        </w:tc>
        <w:tc>
          <w:tcPr>
            <w:tcW w:type="dxa" w:w="4320"/>
          </w:tcPr>
          <w:p>
            <w:r>
              <w:t>Run: python manage.py seed_categories &amp;&amp; python manage.py seed_items</w:t>
            </w:r>
          </w:p>
        </w:tc>
      </w:tr>
      <w:tr>
        <w:tc>
          <w:tcPr>
            <w:tcW w:type="dxa" w:w="4320"/>
          </w:tcPr>
          <w:p>
            <w:r>
              <w:t>AI report button does nothing</w:t>
            </w:r>
          </w:p>
        </w:tc>
        <w:tc>
          <w:tcPr>
            <w:tcW w:type="dxa" w:w="4320"/>
          </w:tcPr>
          <w:p>
            <w:r>
              <w:t>Ensure before AND after photos uploaded first</w:t>
            </w:r>
          </w:p>
        </w:tc>
      </w:tr>
      <w:tr>
        <w:tc>
          <w:tcPr>
            <w:tcW w:type="dxa" w:w="4320"/>
          </w:tcPr>
          <w:p>
            <w:r>
              <w:t>Invoice PDF blank or error</w:t>
            </w:r>
          </w:p>
        </w:tc>
        <w:tc>
          <w:tcPr>
            <w:tcW w:type="dxa" w:w="4320"/>
          </w:tcPr>
          <w:p>
            <w:r>
              <w:t>WeasyPrint may fail on Windows — ReportLab fallback should still work</w:t>
            </w:r>
          </w:p>
        </w:tc>
      </w:tr>
      <w:tr>
        <w:tc>
          <w:tcPr>
            <w:tcW w:type="dxa" w:w="4320"/>
          </w:tcPr>
          <w:p>
            <w:r>
              <w:t>Cannot log in</w:t>
            </w:r>
          </w:p>
        </w:tc>
        <w:tc>
          <w:tcPr>
            <w:tcW w:type="dxa" w:w="4320"/>
          </w:tcPr>
          <w:p>
            <w:r>
              <w:t>Run: python manage.py create_initial_staff</w:t>
            </w:r>
          </w:p>
        </w:tc>
      </w:tr>
      <w:tr>
        <w:tc>
          <w:tcPr>
            <w:tcW w:type="dxa" w:w="4320"/>
          </w:tcPr>
          <w:p>
            <w:r>
              <w:t>PostgreSQL connection error</w:t>
            </w:r>
          </w:p>
        </w:tc>
        <w:tc>
          <w:tcPr>
            <w:tcW w:type="dxa" w:w="4320"/>
          </w:tcPr>
          <w:p>
            <w:r>
              <w:t>Check .env DB_PASSWORD and that PostgreSQL service is running</w:t>
            </w:r>
          </w:p>
        </w:tc>
      </w:tr>
    </w:tbl>
    <w:p/>
    <w:p>
      <w:pPr>
        <w:pStyle w:val="Heading1"/>
      </w:pPr>
      <w:r>
        <w:t>14. UAT Sign-Off 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Module</w:t>
            </w:r>
          </w:p>
        </w:tc>
        <w:tc>
          <w:tcPr>
            <w:tcW w:type="dxa" w:w="1728"/>
          </w:tcPr>
          <w:p>
            <w:r>
              <w:t>Tester</w:t>
            </w:r>
          </w:p>
        </w:tc>
        <w:tc>
          <w:tcPr>
            <w:tcW w:type="dxa" w:w="1728"/>
          </w:tcPr>
          <w:p>
            <w:r>
              <w:t>Date</w:t>
            </w:r>
          </w:p>
        </w:tc>
        <w:tc>
          <w:tcPr>
            <w:tcW w:type="dxa" w:w="1728"/>
          </w:tcPr>
          <w:p>
            <w:r>
              <w:t>Result (PASS/FAIL)</w:t>
            </w:r>
          </w:p>
        </w:tc>
        <w:tc>
          <w:tcPr>
            <w:tcW w:type="dxa" w:w="1728"/>
          </w:tcPr>
          <w:p>
            <w:r>
              <w:t>Notes</w:t>
            </w:r>
          </w:p>
        </w:tc>
      </w:tr>
      <w:tr>
        <w:tc>
          <w:tcPr>
            <w:tcW w:type="dxa" w:w="1728"/>
          </w:tcPr>
          <w:p>
            <w:r>
              <w:t>1. Authentication &amp; Dashboard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2. Staff Management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3. Customers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4. Categories &amp; Items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5. Orders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6. Payments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7. Billing / Invoices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8. AI Damage Detection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9. Reports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10. Role-Based Access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11. Full E2E Scenario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</w:tbl>
    <w:p/>
    <w:p>
      <w:r/>
    </w:p>
    <w:p>
      <w:r>
        <w:t>Approved by (Client): _________________________   Date: __________</w:t>
      </w:r>
    </w:p>
    <w:p>
      <w:r>
        <w:t>Approved by (Developer): ______________________   Date: 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